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0167A" w:rsidRDefault="00B0167A" w:rsidP="00B0167A">
      <w:pPr>
        <w:pStyle w:val="1izenburua"/>
        <w:spacing w:line="360" w:lineRule="auto"/>
        <w:rPr>
          <w:rFonts w:ascii="Arial" w:hAnsi="Arial" w:cs="Arial"/>
          <w:sz w:val="24"/>
          <w:szCs w:val="24"/>
          <w:lang w:val="eu-ES"/>
        </w:rPr>
      </w:pPr>
      <w:proofErr w:type="spellStart"/>
      <w:r>
        <w:rPr>
          <w:rFonts w:ascii="Arial" w:hAnsi="Arial" w:cs="Arial"/>
          <w:sz w:val="24"/>
          <w:szCs w:val="24"/>
          <w:lang w:val="eu-ES"/>
        </w:rPr>
        <w:t>E</w:t>
      </w:r>
      <w:r w:rsidRPr="00B0167A">
        <w:rPr>
          <w:rFonts w:ascii="Arial" w:hAnsi="Arial" w:cs="Arial"/>
          <w:sz w:val="24"/>
          <w:szCs w:val="24"/>
          <w:lang w:val="eu-ES"/>
        </w:rPr>
        <w:t>stainatze</w:t>
      </w:r>
      <w:proofErr w:type="spellEnd"/>
      <w:r w:rsidRPr="00B0167A">
        <w:rPr>
          <w:rFonts w:ascii="Arial" w:hAnsi="Arial" w:cs="Arial"/>
          <w:sz w:val="24"/>
          <w:szCs w:val="24"/>
          <w:lang w:val="eu-ES"/>
        </w:rPr>
        <w:t>-lanaren Kalitatea Ebaluatzeko Fitxa</w:t>
      </w:r>
    </w:p>
    <w:p w:rsidR="00320E9D" w:rsidRPr="00320E9D" w:rsidRDefault="00320E9D" w:rsidP="00320E9D">
      <w:pPr>
        <w:rPr>
          <w:lang w:val="eu-ES"/>
        </w:rPr>
      </w:pPr>
    </w:p>
    <w:p w:rsid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B0167A">
        <w:rPr>
          <w:rFonts w:ascii="Arial" w:eastAsia="Times New Roman" w:hAnsi="Arial" w:cs="Arial"/>
          <w:b/>
          <w:sz w:val="24"/>
          <w:szCs w:val="24"/>
          <w:lang w:val="eu-ES" w:eastAsia="eu-ES"/>
        </w:rPr>
        <w:t>Izena:</w:t>
      </w:r>
      <w:r w:rsidRPr="00B0167A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__________________________</w:t>
      </w:r>
      <w:r w:rsidR="00320E9D">
        <w:rPr>
          <w:rFonts w:ascii="Arial" w:eastAsia="Times New Roman" w:hAnsi="Arial" w:cs="Arial"/>
          <w:sz w:val="24"/>
          <w:szCs w:val="24"/>
          <w:lang w:val="eu-ES" w:eastAsia="eu-ES"/>
        </w:rPr>
        <w:tab/>
      </w:r>
      <w:r w:rsidR="00320E9D">
        <w:rPr>
          <w:rFonts w:ascii="Arial" w:eastAsia="Times New Roman" w:hAnsi="Arial" w:cs="Arial"/>
          <w:sz w:val="24"/>
          <w:szCs w:val="24"/>
          <w:lang w:val="eu-ES" w:eastAsia="eu-ES"/>
        </w:rPr>
        <w:tab/>
      </w:r>
      <w:r w:rsidR="00320E9D">
        <w:rPr>
          <w:rFonts w:ascii="Arial" w:eastAsia="Times New Roman" w:hAnsi="Arial" w:cs="Arial"/>
          <w:sz w:val="24"/>
          <w:szCs w:val="24"/>
          <w:lang w:val="eu-ES" w:eastAsia="eu-ES"/>
        </w:rPr>
        <w:tab/>
      </w:r>
      <w:r w:rsidR="00320E9D">
        <w:rPr>
          <w:rFonts w:ascii="Arial" w:eastAsia="Times New Roman" w:hAnsi="Arial" w:cs="Arial"/>
          <w:sz w:val="24"/>
          <w:szCs w:val="24"/>
          <w:lang w:val="eu-ES" w:eastAsia="eu-ES"/>
        </w:rPr>
        <w:tab/>
      </w:r>
      <w:r w:rsidR="00320E9D">
        <w:rPr>
          <w:rFonts w:ascii="Arial" w:eastAsia="Times New Roman" w:hAnsi="Arial" w:cs="Arial"/>
          <w:sz w:val="24"/>
          <w:szCs w:val="24"/>
          <w:lang w:val="eu-ES" w:eastAsia="eu-ES"/>
        </w:rPr>
        <w:tab/>
      </w:r>
      <w:r w:rsidR="00320E9D">
        <w:rPr>
          <w:rFonts w:ascii="Arial" w:eastAsia="Times New Roman" w:hAnsi="Arial" w:cs="Arial"/>
          <w:sz w:val="24"/>
          <w:szCs w:val="24"/>
          <w:lang w:val="eu-ES" w:eastAsia="eu-ES"/>
        </w:rPr>
        <w:tab/>
      </w:r>
      <w:r w:rsidR="00320E9D" w:rsidRPr="00B0167A">
        <w:rPr>
          <w:rFonts w:ascii="Arial" w:eastAsia="Times New Roman" w:hAnsi="Arial" w:cs="Arial"/>
          <w:b/>
          <w:sz w:val="24"/>
          <w:szCs w:val="24"/>
          <w:lang w:val="eu-ES" w:eastAsia="eu-ES"/>
        </w:rPr>
        <w:t>Data:</w:t>
      </w:r>
      <w:r w:rsidR="00320E9D" w:rsidRPr="00B0167A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__________________________</w:t>
      </w:r>
    </w:p>
    <w:p w:rsidR="00B33E73" w:rsidRDefault="00B33E73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bookmarkStart w:id="0" w:name="_GoBack"/>
      <w:bookmarkEnd w:id="0"/>
    </w:p>
    <w:tbl>
      <w:tblPr>
        <w:tblStyle w:val="5sareta-taulailuna-1enfasia"/>
        <w:tblW w:w="12895" w:type="dxa"/>
        <w:jc w:val="center"/>
        <w:tblLook w:val="04A0" w:firstRow="1" w:lastRow="0" w:firstColumn="1" w:lastColumn="0" w:noHBand="0" w:noVBand="1"/>
      </w:tblPr>
      <w:tblGrid>
        <w:gridCol w:w="2350"/>
        <w:gridCol w:w="1614"/>
        <w:gridCol w:w="1440"/>
        <w:gridCol w:w="1962"/>
        <w:gridCol w:w="1560"/>
        <w:gridCol w:w="3969"/>
      </w:tblGrid>
      <w:tr w:rsidR="00B0167A" w:rsidRPr="00B0167A" w:rsidTr="00B0167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Adierazlea</w:t>
            </w:r>
          </w:p>
        </w:tc>
        <w:tc>
          <w:tcPr>
            <w:tcW w:w="1614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4 – Bikaina</w:t>
            </w:r>
          </w:p>
        </w:tc>
        <w:tc>
          <w:tcPr>
            <w:tcW w:w="144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3 – Ongi</w:t>
            </w:r>
          </w:p>
        </w:tc>
        <w:tc>
          <w:tcPr>
            <w:tcW w:w="1962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2 – Hobetzeko</w:t>
            </w:r>
          </w:p>
        </w:tc>
        <w:tc>
          <w:tcPr>
            <w:tcW w:w="156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1 – Eskasa</w:t>
            </w:r>
          </w:p>
        </w:tc>
        <w:tc>
          <w:tcPr>
            <w:tcW w:w="3969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Oharrak</w:t>
            </w:r>
          </w:p>
        </w:tc>
      </w:tr>
      <w:tr w:rsidR="00B0167A" w:rsidRPr="00B0167A" w:rsidTr="00B016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Estainu-geruzaren homogeneotasuna</w:t>
            </w:r>
          </w:p>
        </w:tc>
        <w:tc>
          <w:tcPr>
            <w:tcW w:w="1614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44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962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56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3969" w:type="dxa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</w:p>
        </w:tc>
      </w:tr>
      <w:tr w:rsidR="00B0167A" w:rsidRPr="00B0167A" w:rsidTr="00B0167A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proofErr w:type="spellStart"/>
            <w:r w:rsidRPr="00B0167A"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Sodadura</w:t>
            </w:r>
            <w:proofErr w:type="spellEnd"/>
            <w:r w:rsidRPr="00B0167A"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-tenperatura egokia</w:t>
            </w:r>
          </w:p>
        </w:tc>
        <w:tc>
          <w:tcPr>
            <w:tcW w:w="1614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44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962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56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3969" w:type="dxa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</w:p>
        </w:tc>
      </w:tr>
      <w:tr w:rsidR="00B0167A" w:rsidRPr="00B0167A" w:rsidTr="00B016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proofErr w:type="spellStart"/>
            <w:r w:rsidRPr="00B0167A"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Sodadura</w:t>
            </w:r>
            <w:proofErr w:type="spellEnd"/>
            <w:r w:rsidRPr="00B0167A"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-konexioen funtzionaltasuna</w:t>
            </w:r>
          </w:p>
        </w:tc>
        <w:tc>
          <w:tcPr>
            <w:tcW w:w="1614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44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962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56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3969" w:type="dxa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</w:p>
        </w:tc>
      </w:tr>
      <w:tr w:rsidR="00B0167A" w:rsidRPr="00B0167A" w:rsidTr="00B0167A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Hondakinik ez egotea (fluxua / zepa)</w:t>
            </w:r>
          </w:p>
        </w:tc>
        <w:tc>
          <w:tcPr>
            <w:tcW w:w="1614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44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962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56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3969" w:type="dxa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</w:p>
        </w:tc>
      </w:tr>
      <w:tr w:rsidR="00B0167A" w:rsidRPr="00B0167A" w:rsidTr="00B0167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5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  <w:t>Konexioen forma eta tamaina</w:t>
            </w:r>
          </w:p>
        </w:tc>
        <w:tc>
          <w:tcPr>
            <w:tcW w:w="1614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44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962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1560" w:type="dxa"/>
            <w:vAlign w:val="center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  <w:r w:rsidRPr="00B0167A">
              <w:rPr>
                <w:rFonts w:ascii="Segoe UI Symbol" w:eastAsia="Times New Roman" w:hAnsi="Segoe UI Symbol" w:cs="Segoe UI Symbol"/>
                <w:sz w:val="24"/>
                <w:szCs w:val="24"/>
                <w:lang w:val="eu-ES" w:eastAsia="eu-ES"/>
              </w:rPr>
              <w:t>☐</w:t>
            </w:r>
          </w:p>
        </w:tc>
        <w:tc>
          <w:tcPr>
            <w:tcW w:w="3969" w:type="dxa"/>
          </w:tcPr>
          <w:p w:rsidR="00B0167A" w:rsidRPr="00B0167A" w:rsidRDefault="00B0167A" w:rsidP="00B0167A">
            <w:pPr>
              <w:spacing w:before="100" w:beforeAutospacing="1" w:after="100" w:afterAutospacing="1"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eastAsia="Times New Roman" w:hAnsi="Arial" w:cs="Arial"/>
                <w:sz w:val="24"/>
                <w:szCs w:val="24"/>
                <w:lang w:val="eu-ES" w:eastAsia="eu-ES"/>
              </w:rPr>
            </w:pPr>
          </w:p>
        </w:tc>
      </w:tr>
    </w:tbl>
    <w:p w:rsid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</w:p>
    <w:p w:rsidR="00320E9D" w:rsidRPr="00B0167A" w:rsidRDefault="00320E9D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</w:p>
    <w:p w:rsidR="00B0167A" w:rsidRP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b/>
          <w:sz w:val="24"/>
          <w:szCs w:val="24"/>
          <w:lang w:val="eu-ES" w:eastAsia="eu-ES"/>
        </w:rPr>
      </w:pPr>
      <w:r w:rsidRPr="00B0167A">
        <w:rPr>
          <w:rFonts w:ascii="Arial" w:eastAsia="Times New Roman" w:hAnsi="Arial" w:cs="Arial"/>
          <w:b/>
          <w:sz w:val="24"/>
          <w:szCs w:val="24"/>
          <w:lang w:val="eu-ES" w:eastAsia="eu-ES"/>
        </w:rPr>
        <w:t>Azken oharrak / gomendioak:</w:t>
      </w:r>
    </w:p>
    <w:p w:rsidR="00B0167A" w:rsidRP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B0167A">
        <w:rPr>
          <w:rFonts w:ascii="Arial" w:eastAsia="Times New Roman" w:hAnsi="Arial" w:cs="Arial"/>
          <w:sz w:val="24"/>
          <w:szCs w:val="24"/>
          <w:lang w:val="eu-ES" w:eastAsia="eu-ES"/>
        </w:rPr>
        <w:t>__________________________________________________________________</w:t>
      </w:r>
      <w:r w:rsidR="00320E9D">
        <w:rPr>
          <w:rFonts w:ascii="Arial" w:eastAsia="Times New Roman" w:hAnsi="Arial" w:cs="Arial"/>
          <w:sz w:val="24"/>
          <w:szCs w:val="24"/>
          <w:lang w:val="eu-ES" w:eastAsia="eu-ES"/>
        </w:rPr>
        <w:t>_____________________________</w:t>
      </w:r>
    </w:p>
    <w:p w:rsidR="00B0167A" w:rsidRP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B0167A">
        <w:rPr>
          <w:rFonts w:ascii="Arial" w:eastAsia="Times New Roman" w:hAnsi="Arial" w:cs="Arial"/>
          <w:sz w:val="24"/>
          <w:szCs w:val="24"/>
          <w:lang w:val="eu-ES" w:eastAsia="eu-ES"/>
        </w:rPr>
        <w:t>__________________________________________________________________</w:t>
      </w:r>
      <w:r w:rsidR="00320E9D">
        <w:rPr>
          <w:rFonts w:ascii="Arial" w:eastAsia="Times New Roman" w:hAnsi="Arial" w:cs="Arial"/>
          <w:sz w:val="24"/>
          <w:szCs w:val="24"/>
          <w:lang w:val="eu-ES" w:eastAsia="eu-ES"/>
        </w:rPr>
        <w:t>_____________________________</w:t>
      </w:r>
    </w:p>
    <w:p w:rsid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B0167A">
        <w:rPr>
          <w:rFonts w:ascii="Arial" w:eastAsia="Times New Roman" w:hAnsi="Arial" w:cs="Arial"/>
          <w:sz w:val="24"/>
          <w:szCs w:val="24"/>
          <w:lang w:val="eu-ES" w:eastAsia="eu-ES"/>
        </w:rPr>
        <w:t>__________________________________________________________________</w:t>
      </w:r>
      <w:r w:rsidR="00320E9D">
        <w:rPr>
          <w:rFonts w:ascii="Arial" w:eastAsia="Times New Roman" w:hAnsi="Arial" w:cs="Arial"/>
          <w:sz w:val="24"/>
          <w:szCs w:val="24"/>
          <w:lang w:val="eu-ES" w:eastAsia="eu-ES"/>
        </w:rPr>
        <w:t>_____________________________</w:t>
      </w:r>
    </w:p>
    <w:p w:rsidR="00320E9D" w:rsidRDefault="00320E9D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b/>
          <w:sz w:val="24"/>
          <w:szCs w:val="24"/>
          <w:lang w:val="eu-ES" w:eastAsia="eu-ES"/>
        </w:rPr>
      </w:pPr>
    </w:p>
    <w:p w:rsidR="00B0167A" w:rsidRP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b/>
          <w:sz w:val="24"/>
          <w:szCs w:val="24"/>
          <w:lang w:val="eu-ES" w:eastAsia="eu-ES"/>
        </w:rPr>
      </w:pPr>
      <w:r w:rsidRPr="00B0167A">
        <w:rPr>
          <w:rFonts w:ascii="Arial" w:eastAsia="Times New Roman" w:hAnsi="Arial" w:cs="Arial"/>
          <w:b/>
          <w:sz w:val="24"/>
          <w:szCs w:val="24"/>
          <w:lang w:val="eu-ES" w:eastAsia="eu-ES"/>
        </w:rPr>
        <w:t>Puntuazio orokorra:</w:t>
      </w:r>
    </w:p>
    <w:p w:rsidR="00B0167A" w:rsidRPr="00B0167A" w:rsidRDefault="00731825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>
        <w:rPr>
          <w:rFonts w:ascii="Arial" w:eastAsia="Times New Roman" w:hAnsi="Arial" w:cs="Arial"/>
          <w:sz w:val="24"/>
          <w:szCs w:val="24"/>
          <w:lang w:val="eu-ES" w:eastAsia="eu-ES"/>
        </w:rPr>
        <w:t>___ / 1</w:t>
      </w:r>
      <w:r w:rsidR="00B0167A" w:rsidRPr="00B0167A">
        <w:rPr>
          <w:rFonts w:ascii="Arial" w:eastAsia="Times New Roman" w:hAnsi="Arial" w:cs="Arial"/>
          <w:sz w:val="24"/>
          <w:szCs w:val="24"/>
          <w:lang w:val="eu-ES" w:eastAsia="eu-ES"/>
        </w:rPr>
        <w:t>0 puntu</w:t>
      </w:r>
    </w:p>
    <w:p w:rsidR="00B0167A" w:rsidRP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B0167A">
        <w:rPr>
          <w:rFonts w:ascii="Arial" w:eastAsia="Times New Roman" w:hAnsi="Arial" w:cs="Arial"/>
          <w:sz w:val="24"/>
          <w:szCs w:val="24"/>
          <w:lang w:val="eu-ES" w:eastAsia="eu-ES"/>
        </w:rPr>
        <w:t>___ / 4 batezbesteko</w:t>
      </w:r>
    </w:p>
    <w:p w:rsidR="00B0167A" w:rsidRP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b/>
          <w:sz w:val="24"/>
          <w:szCs w:val="24"/>
          <w:lang w:val="eu-ES" w:eastAsia="eu-ES"/>
        </w:rPr>
      </w:pPr>
      <w:r w:rsidRPr="00B0167A">
        <w:rPr>
          <w:rFonts w:ascii="Arial" w:eastAsia="Times New Roman" w:hAnsi="Arial" w:cs="Arial"/>
          <w:b/>
          <w:sz w:val="24"/>
          <w:szCs w:val="24"/>
          <w:lang w:val="eu-ES" w:eastAsia="eu-ES"/>
        </w:rPr>
        <w:t>Balorazioa:</w:t>
      </w:r>
    </w:p>
    <w:p w:rsidR="00B0167A" w:rsidRP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B0167A">
        <w:rPr>
          <w:rFonts w:ascii="Segoe UI Symbol" w:eastAsia="Times New Roman" w:hAnsi="Segoe UI Symbol" w:cs="Segoe UI Symbol"/>
          <w:sz w:val="24"/>
          <w:szCs w:val="24"/>
          <w:lang w:val="eu-ES" w:eastAsia="eu-ES"/>
        </w:rPr>
        <w:t>☐</w:t>
      </w:r>
      <w:r w:rsidRPr="00B0167A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Bikaina (</w:t>
      </w:r>
      <w:r w:rsidR="00731825">
        <w:rPr>
          <w:rFonts w:ascii="Arial" w:eastAsia="Times New Roman" w:hAnsi="Arial" w:cs="Arial"/>
          <w:sz w:val="24"/>
          <w:szCs w:val="24"/>
          <w:lang w:val="eu-ES" w:eastAsia="eu-ES"/>
        </w:rPr>
        <w:t>9-1</w:t>
      </w:r>
      <w:r w:rsidRPr="00B0167A">
        <w:rPr>
          <w:rFonts w:ascii="Arial" w:eastAsia="Times New Roman" w:hAnsi="Arial" w:cs="Arial"/>
          <w:sz w:val="24"/>
          <w:szCs w:val="24"/>
          <w:lang w:val="eu-ES" w:eastAsia="eu-ES"/>
        </w:rPr>
        <w:t>0)</w:t>
      </w:r>
    </w:p>
    <w:p w:rsidR="00B0167A" w:rsidRP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B0167A">
        <w:rPr>
          <w:rFonts w:ascii="Segoe UI Symbol" w:eastAsia="Times New Roman" w:hAnsi="Segoe UI Symbol" w:cs="Segoe UI Symbol"/>
          <w:sz w:val="24"/>
          <w:szCs w:val="24"/>
          <w:lang w:val="eu-ES" w:eastAsia="eu-ES"/>
        </w:rPr>
        <w:t>☐</w:t>
      </w:r>
      <w:r w:rsidR="00731825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Ongi (7-8</w:t>
      </w:r>
      <w:r w:rsidRPr="00B0167A">
        <w:rPr>
          <w:rFonts w:ascii="Arial" w:eastAsia="Times New Roman" w:hAnsi="Arial" w:cs="Arial"/>
          <w:sz w:val="24"/>
          <w:szCs w:val="24"/>
          <w:lang w:val="eu-ES" w:eastAsia="eu-ES"/>
        </w:rPr>
        <w:t>)</w:t>
      </w:r>
    </w:p>
    <w:p w:rsidR="00B0167A" w:rsidRP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B0167A">
        <w:rPr>
          <w:rFonts w:ascii="Segoe UI Symbol" w:eastAsia="Times New Roman" w:hAnsi="Segoe UI Symbol" w:cs="Segoe UI Symbol"/>
          <w:sz w:val="24"/>
          <w:szCs w:val="24"/>
          <w:lang w:val="eu-ES" w:eastAsia="eu-ES"/>
        </w:rPr>
        <w:t>☐</w:t>
      </w:r>
      <w:r w:rsidR="00731825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Hobetzeko (6-7</w:t>
      </w:r>
      <w:r w:rsidRPr="00B0167A">
        <w:rPr>
          <w:rFonts w:ascii="Arial" w:eastAsia="Times New Roman" w:hAnsi="Arial" w:cs="Arial"/>
          <w:sz w:val="24"/>
          <w:szCs w:val="24"/>
          <w:lang w:val="eu-ES" w:eastAsia="eu-ES"/>
        </w:rPr>
        <w:t>)</w:t>
      </w:r>
    </w:p>
    <w:p w:rsidR="005E4B8F" w:rsidRPr="00B0167A" w:rsidRDefault="00B0167A" w:rsidP="00B0167A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B0167A">
        <w:rPr>
          <w:rFonts w:ascii="Segoe UI Symbol" w:eastAsia="Times New Roman" w:hAnsi="Segoe UI Symbol" w:cs="Segoe UI Symbol"/>
          <w:sz w:val="24"/>
          <w:szCs w:val="24"/>
          <w:lang w:val="eu-ES" w:eastAsia="eu-ES"/>
        </w:rPr>
        <w:lastRenderedPageBreak/>
        <w:t>☐</w:t>
      </w:r>
      <w:r w:rsidRPr="00B0167A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Eskasa (5 edo gutxiago)</w:t>
      </w:r>
    </w:p>
    <w:sectPr w:rsidR="005E4B8F" w:rsidRPr="00B0167A" w:rsidSect="00B0167A">
      <w:headerReference w:type="default" r:id="rId12"/>
      <w:footerReference w:type="default" r:id="rId13"/>
      <w:pgSz w:w="15840" w:h="12240" w:orient="landscape"/>
      <w:pgMar w:top="1418" w:right="1701" w:bottom="1418" w:left="1418" w:header="142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258A8" w:rsidRDefault="008258A8" w:rsidP="00530AAA">
      <w:pPr>
        <w:spacing w:after="0" w:line="240" w:lineRule="auto"/>
      </w:pPr>
      <w:r>
        <w:separator/>
      </w:r>
    </w:p>
  </w:endnote>
  <w:endnote w:type="continuationSeparator" w:id="0">
    <w:p w:rsidR="008258A8" w:rsidRDefault="008258A8" w:rsidP="00530A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60339317"/>
      <w:docPartObj>
        <w:docPartGallery w:val="Page Numbers (Bottom of Page)"/>
        <w:docPartUnique/>
      </w:docPartObj>
    </w:sdtPr>
    <w:sdtEndPr/>
    <w:sdtContent>
      <w:p w:rsidR="00093622" w:rsidRDefault="00093622">
        <w:pPr>
          <w:pStyle w:val="Orri-o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33E73" w:rsidRPr="00B33E73">
          <w:rPr>
            <w:noProof/>
            <w:lang w:val="eu-ES"/>
          </w:rPr>
          <w:t>3</w:t>
        </w:r>
        <w:r>
          <w:fldChar w:fldCharType="end"/>
        </w:r>
      </w:p>
    </w:sdtContent>
  </w:sdt>
  <w:p w:rsidR="00093622" w:rsidRDefault="00093622">
    <w:pPr>
      <w:pStyle w:val="Orri-o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258A8" w:rsidRDefault="008258A8" w:rsidP="00530AAA">
      <w:pPr>
        <w:spacing w:after="0" w:line="240" w:lineRule="auto"/>
      </w:pPr>
      <w:r>
        <w:separator/>
      </w:r>
    </w:p>
  </w:footnote>
  <w:footnote w:type="continuationSeparator" w:id="0">
    <w:p w:rsidR="008258A8" w:rsidRDefault="008258A8" w:rsidP="00530A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0AAA" w:rsidRDefault="00597254" w:rsidP="00530AAA">
    <w:pPr>
      <w:pStyle w:val="1izenburua"/>
      <w:spacing w:line="360" w:lineRule="auto"/>
      <w:jc w:val="right"/>
      <w:rPr>
        <w:rFonts w:ascii="Arial" w:hAnsi="Arial" w:cs="Arial"/>
        <w:lang w:val="eu-ES"/>
      </w:rPr>
    </w:pPr>
    <w:r>
      <w:rPr>
        <w:noProof/>
        <w:lang w:val="eu-ES" w:eastAsia="eu-ES"/>
      </w:rPr>
      <w:drawing>
        <wp:anchor distT="0" distB="0" distL="114300" distR="114300" simplePos="0" relativeHeight="251661312" behindDoc="0" locked="0" layoutInCell="1" allowOverlap="1" wp14:anchorId="292FB70F" wp14:editId="268E7DA9">
          <wp:simplePos x="0" y="0"/>
          <wp:positionH relativeFrom="margin">
            <wp:align>left</wp:align>
          </wp:positionH>
          <wp:positionV relativeFrom="paragraph">
            <wp:posOffset>182245</wp:posOffset>
          </wp:positionV>
          <wp:extent cx="1050475" cy="611079"/>
          <wp:effectExtent l="0" t="0" r="0" b="0"/>
          <wp:wrapNone/>
          <wp:docPr id="19" name="Irudia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riginala sloganarekin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50475" cy="6110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93622">
      <w:rPr>
        <w:noProof/>
        <w:lang w:val="eu-ES" w:eastAsia="eu-ES"/>
      </w:rPr>
      <w:drawing>
        <wp:anchor distT="114300" distB="114300" distL="114300" distR="114300" simplePos="0" relativeHeight="251659264" behindDoc="0" locked="0" layoutInCell="1" hidden="0" allowOverlap="1" wp14:anchorId="0478F42E" wp14:editId="2F3C440E">
          <wp:simplePos x="0" y="0"/>
          <wp:positionH relativeFrom="margin">
            <wp:align>right</wp:align>
          </wp:positionH>
          <wp:positionV relativeFrom="paragraph">
            <wp:posOffset>118110</wp:posOffset>
          </wp:positionV>
          <wp:extent cx="1281113" cy="547384"/>
          <wp:effectExtent l="0" t="0" r="0" b="5080"/>
          <wp:wrapNone/>
          <wp:docPr id="18" name="image2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3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81113" cy="54738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530AAA" w:rsidRDefault="00530AAA">
    <w:pPr>
      <w:pStyle w:val="Goiburu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E"/>
    <w:multiLevelType w:val="singleLevel"/>
    <w:tmpl w:val="FB12693A"/>
    <w:lvl w:ilvl="0">
      <w:start w:val="1"/>
      <w:numFmt w:val="decimal"/>
      <w:pStyle w:val="Zenbaki-zerrend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38441652"/>
    <w:lvl w:ilvl="0">
      <w:start w:val="1"/>
      <w:numFmt w:val="decimal"/>
      <w:pStyle w:val="Zenbaki-zerrend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FFFFFF82"/>
    <w:multiLevelType w:val="singleLevel"/>
    <w:tmpl w:val="F3EAFDEC"/>
    <w:lvl w:ilvl="0">
      <w:start w:val="1"/>
      <w:numFmt w:val="bullet"/>
      <w:pStyle w:val="Bulet-zerrend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3D1EFFD4"/>
    <w:lvl w:ilvl="0">
      <w:start w:val="1"/>
      <w:numFmt w:val="bullet"/>
      <w:pStyle w:val="Bulet-zerrend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D0A62B40"/>
    <w:lvl w:ilvl="0">
      <w:start w:val="1"/>
      <w:numFmt w:val="decimal"/>
      <w:pStyle w:val="Zenbaki-zerren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29761A62"/>
    <w:lvl w:ilvl="0">
      <w:start w:val="1"/>
      <w:numFmt w:val="bullet"/>
      <w:pStyle w:val="Bulet-zerrend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63A2238"/>
    <w:multiLevelType w:val="multilevel"/>
    <w:tmpl w:val="0B786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97D21C4"/>
    <w:multiLevelType w:val="multilevel"/>
    <w:tmpl w:val="03CE78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CAA7DE1"/>
    <w:multiLevelType w:val="multilevel"/>
    <w:tmpl w:val="02A6F1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CBD70DE"/>
    <w:multiLevelType w:val="multilevel"/>
    <w:tmpl w:val="76A296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3444B58"/>
    <w:multiLevelType w:val="multilevel"/>
    <w:tmpl w:val="70ECA4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39C03F5"/>
    <w:multiLevelType w:val="multilevel"/>
    <w:tmpl w:val="DB9EE6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5592289"/>
    <w:multiLevelType w:val="multilevel"/>
    <w:tmpl w:val="2C8C81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9C13B1E"/>
    <w:multiLevelType w:val="multilevel"/>
    <w:tmpl w:val="725A88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1A5F6E57"/>
    <w:multiLevelType w:val="multilevel"/>
    <w:tmpl w:val="B4E41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088325B"/>
    <w:multiLevelType w:val="multilevel"/>
    <w:tmpl w:val="1180B5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22304ADB"/>
    <w:multiLevelType w:val="multilevel"/>
    <w:tmpl w:val="CE16AE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5F85BB1"/>
    <w:multiLevelType w:val="multilevel"/>
    <w:tmpl w:val="BCAEF7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26703F3D"/>
    <w:multiLevelType w:val="multilevel"/>
    <w:tmpl w:val="042D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267D3AD7"/>
    <w:multiLevelType w:val="multilevel"/>
    <w:tmpl w:val="2BBC1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2A553A78"/>
    <w:multiLevelType w:val="multilevel"/>
    <w:tmpl w:val="879A8C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2B23252C"/>
    <w:multiLevelType w:val="multilevel"/>
    <w:tmpl w:val="69647D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2E122EAA"/>
    <w:multiLevelType w:val="multilevel"/>
    <w:tmpl w:val="C53621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34E56A76"/>
    <w:multiLevelType w:val="multilevel"/>
    <w:tmpl w:val="DEE21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7E87BE2"/>
    <w:multiLevelType w:val="multilevel"/>
    <w:tmpl w:val="042D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3A243B69"/>
    <w:multiLevelType w:val="multilevel"/>
    <w:tmpl w:val="ED7896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3AF45392"/>
    <w:multiLevelType w:val="multilevel"/>
    <w:tmpl w:val="9A52C2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411C0AB5"/>
    <w:multiLevelType w:val="multilevel"/>
    <w:tmpl w:val="E43A1D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2627D7B"/>
    <w:multiLevelType w:val="multilevel"/>
    <w:tmpl w:val="3F8EA8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4D4D3B6A"/>
    <w:multiLevelType w:val="multilevel"/>
    <w:tmpl w:val="3716B5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3757388"/>
    <w:multiLevelType w:val="multilevel"/>
    <w:tmpl w:val="03C02E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6B93A88"/>
    <w:multiLevelType w:val="multilevel"/>
    <w:tmpl w:val="70AC005A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8103384"/>
    <w:multiLevelType w:val="multilevel"/>
    <w:tmpl w:val="2064F4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9E16522"/>
    <w:multiLevelType w:val="multilevel"/>
    <w:tmpl w:val="408A38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5AD61C6F"/>
    <w:multiLevelType w:val="multilevel"/>
    <w:tmpl w:val="06AC46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5B6E566E"/>
    <w:multiLevelType w:val="multilevel"/>
    <w:tmpl w:val="E2C43F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5DFA0AC9"/>
    <w:multiLevelType w:val="multilevel"/>
    <w:tmpl w:val="DEB083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5F6B4403"/>
    <w:multiLevelType w:val="multilevel"/>
    <w:tmpl w:val="E22EBC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330617C"/>
    <w:multiLevelType w:val="multilevel"/>
    <w:tmpl w:val="3836BF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E4A5BE6"/>
    <w:multiLevelType w:val="multilevel"/>
    <w:tmpl w:val="B1ACB0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06B7B25"/>
    <w:multiLevelType w:val="multilevel"/>
    <w:tmpl w:val="2AF430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18A0027"/>
    <w:multiLevelType w:val="multilevel"/>
    <w:tmpl w:val="F58ECF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759365F2"/>
    <w:multiLevelType w:val="multilevel"/>
    <w:tmpl w:val="8BD260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9562085"/>
    <w:multiLevelType w:val="multilevel"/>
    <w:tmpl w:val="A6603A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0"/>
  </w:num>
  <w:num w:numId="7">
    <w:abstractNumId w:val="20"/>
  </w:num>
  <w:num w:numId="8">
    <w:abstractNumId w:val="42"/>
  </w:num>
  <w:num w:numId="9">
    <w:abstractNumId w:val="10"/>
  </w:num>
  <w:num w:numId="10">
    <w:abstractNumId w:val="33"/>
  </w:num>
  <w:num w:numId="11">
    <w:abstractNumId w:val="11"/>
  </w:num>
  <w:num w:numId="12">
    <w:abstractNumId w:val="27"/>
  </w:num>
  <w:num w:numId="13">
    <w:abstractNumId w:val="22"/>
  </w:num>
  <w:num w:numId="14">
    <w:abstractNumId w:val="24"/>
  </w:num>
  <w:num w:numId="15">
    <w:abstractNumId w:val="26"/>
  </w:num>
  <w:num w:numId="16">
    <w:abstractNumId w:val="39"/>
  </w:num>
  <w:num w:numId="17">
    <w:abstractNumId w:val="31"/>
  </w:num>
  <w:num w:numId="18">
    <w:abstractNumId w:val="43"/>
  </w:num>
  <w:num w:numId="19">
    <w:abstractNumId w:val="16"/>
  </w:num>
  <w:num w:numId="20">
    <w:abstractNumId w:val="23"/>
  </w:num>
  <w:num w:numId="21">
    <w:abstractNumId w:val="7"/>
  </w:num>
  <w:num w:numId="22">
    <w:abstractNumId w:val="37"/>
  </w:num>
  <w:num w:numId="23">
    <w:abstractNumId w:val="12"/>
  </w:num>
  <w:num w:numId="24">
    <w:abstractNumId w:val="28"/>
  </w:num>
  <w:num w:numId="25">
    <w:abstractNumId w:val="40"/>
  </w:num>
  <w:num w:numId="26">
    <w:abstractNumId w:val="35"/>
  </w:num>
  <w:num w:numId="27">
    <w:abstractNumId w:val="8"/>
  </w:num>
  <w:num w:numId="28">
    <w:abstractNumId w:val="15"/>
  </w:num>
  <w:num w:numId="29">
    <w:abstractNumId w:val="21"/>
  </w:num>
  <w:num w:numId="30">
    <w:abstractNumId w:val="30"/>
  </w:num>
  <w:num w:numId="31">
    <w:abstractNumId w:val="6"/>
  </w:num>
  <w:num w:numId="32">
    <w:abstractNumId w:val="25"/>
  </w:num>
  <w:num w:numId="33">
    <w:abstractNumId w:val="19"/>
  </w:num>
  <w:num w:numId="34">
    <w:abstractNumId w:val="14"/>
  </w:num>
  <w:num w:numId="35">
    <w:abstractNumId w:val="17"/>
  </w:num>
  <w:num w:numId="36">
    <w:abstractNumId w:val="9"/>
  </w:num>
  <w:num w:numId="37">
    <w:abstractNumId w:val="38"/>
  </w:num>
  <w:num w:numId="38">
    <w:abstractNumId w:val="36"/>
  </w:num>
  <w:num w:numId="39">
    <w:abstractNumId w:val="34"/>
  </w:num>
  <w:num w:numId="40">
    <w:abstractNumId w:val="29"/>
  </w:num>
  <w:num w:numId="41">
    <w:abstractNumId w:val="18"/>
  </w:num>
  <w:num w:numId="42">
    <w:abstractNumId w:val="41"/>
  </w:num>
  <w:num w:numId="43">
    <w:abstractNumId w:val="32"/>
  </w:num>
  <w:num w:numId="44">
    <w:abstractNumId w:val="13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2452D"/>
    <w:rsid w:val="00034616"/>
    <w:rsid w:val="0006063C"/>
    <w:rsid w:val="00093622"/>
    <w:rsid w:val="000A2664"/>
    <w:rsid w:val="000B27C0"/>
    <w:rsid w:val="000C62C9"/>
    <w:rsid w:val="000F0F40"/>
    <w:rsid w:val="00130B8F"/>
    <w:rsid w:val="00132A65"/>
    <w:rsid w:val="001453EA"/>
    <w:rsid w:val="0015074B"/>
    <w:rsid w:val="00162BE6"/>
    <w:rsid w:val="001978FA"/>
    <w:rsid w:val="001C16F6"/>
    <w:rsid w:val="001D704D"/>
    <w:rsid w:val="0029639D"/>
    <w:rsid w:val="002B2B58"/>
    <w:rsid w:val="002F2DB3"/>
    <w:rsid w:val="0031604C"/>
    <w:rsid w:val="00320E9D"/>
    <w:rsid w:val="00326F90"/>
    <w:rsid w:val="003337E1"/>
    <w:rsid w:val="00350B03"/>
    <w:rsid w:val="003A4CB4"/>
    <w:rsid w:val="003C6E5F"/>
    <w:rsid w:val="003E6CD8"/>
    <w:rsid w:val="004F49C1"/>
    <w:rsid w:val="00501802"/>
    <w:rsid w:val="00513386"/>
    <w:rsid w:val="00514E60"/>
    <w:rsid w:val="00527618"/>
    <w:rsid w:val="00530AAA"/>
    <w:rsid w:val="00597254"/>
    <w:rsid w:val="005E4B8F"/>
    <w:rsid w:val="00677CB4"/>
    <w:rsid w:val="00721D1A"/>
    <w:rsid w:val="00722F7E"/>
    <w:rsid w:val="00731825"/>
    <w:rsid w:val="00742573"/>
    <w:rsid w:val="007757AC"/>
    <w:rsid w:val="00792BAE"/>
    <w:rsid w:val="007A45AD"/>
    <w:rsid w:val="008258A8"/>
    <w:rsid w:val="008651D1"/>
    <w:rsid w:val="00885DF0"/>
    <w:rsid w:val="008B4288"/>
    <w:rsid w:val="008D1705"/>
    <w:rsid w:val="00970E19"/>
    <w:rsid w:val="009872AA"/>
    <w:rsid w:val="009A3940"/>
    <w:rsid w:val="009E7014"/>
    <w:rsid w:val="00A15E57"/>
    <w:rsid w:val="00A43817"/>
    <w:rsid w:val="00A46CBB"/>
    <w:rsid w:val="00A91E8B"/>
    <w:rsid w:val="00AA1D8D"/>
    <w:rsid w:val="00AB62D3"/>
    <w:rsid w:val="00AC61F8"/>
    <w:rsid w:val="00AD5564"/>
    <w:rsid w:val="00B0167A"/>
    <w:rsid w:val="00B33E73"/>
    <w:rsid w:val="00B47730"/>
    <w:rsid w:val="00BB4643"/>
    <w:rsid w:val="00C21BB1"/>
    <w:rsid w:val="00C742C7"/>
    <w:rsid w:val="00C847DF"/>
    <w:rsid w:val="00C93C86"/>
    <w:rsid w:val="00CB0664"/>
    <w:rsid w:val="00D226DF"/>
    <w:rsid w:val="00DF3B80"/>
    <w:rsid w:val="00E05DEB"/>
    <w:rsid w:val="00E26D75"/>
    <w:rsid w:val="00E447B9"/>
    <w:rsid w:val="00F411A0"/>
    <w:rsid w:val="00F629F5"/>
    <w:rsid w:val="00F91A3C"/>
    <w:rsid w:val="00FA0B43"/>
    <w:rsid w:val="00FB5A8A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A234CAC"/>
  <w14:defaultImageDpi w14:val="300"/>
  <w15:docId w15:val="{3649ADE8-F2E7-4064-A355-B1A61B4168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a">
    <w:name w:val="Normal"/>
    <w:qFormat/>
    <w:rsid w:val="00FC693F"/>
  </w:style>
  <w:style w:type="paragraph" w:styleId="1izenburua">
    <w:name w:val="heading 1"/>
    <w:basedOn w:val="Normala"/>
    <w:next w:val="Normala"/>
    <w:link w:val="1izenburuaK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izenburua">
    <w:name w:val="heading 2"/>
    <w:basedOn w:val="Normala"/>
    <w:next w:val="Normala"/>
    <w:link w:val="2izenburuaK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izenburua">
    <w:name w:val="heading 3"/>
    <w:basedOn w:val="Normala"/>
    <w:next w:val="Normala"/>
    <w:link w:val="3izenburuaK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izenburua">
    <w:name w:val="heading 4"/>
    <w:basedOn w:val="Normala"/>
    <w:next w:val="Normala"/>
    <w:link w:val="4izenburuaK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izenburua">
    <w:name w:val="heading 5"/>
    <w:basedOn w:val="Normala"/>
    <w:next w:val="Normala"/>
    <w:link w:val="5izenburuaK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izenburua">
    <w:name w:val="heading 6"/>
    <w:basedOn w:val="Normala"/>
    <w:next w:val="Normala"/>
    <w:link w:val="6izenburuaK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izenburua">
    <w:name w:val="heading 7"/>
    <w:basedOn w:val="Normala"/>
    <w:next w:val="Normala"/>
    <w:link w:val="7izenburuaK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izenburua">
    <w:name w:val="heading 8"/>
    <w:basedOn w:val="Normala"/>
    <w:next w:val="Normala"/>
    <w:link w:val="8izenburuaK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izenburua">
    <w:name w:val="heading 9"/>
    <w:basedOn w:val="Normala"/>
    <w:next w:val="Normala"/>
    <w:link w:val="9izenburuaK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aragrafoarenletra-tipolehenetsia">
    <w:name w:val="Default Paragraph Font"/>
    <w:uiPriority w:val="1"/>
    <w:semiHidden/>
    <w:unhideWhenUsed/>
  </w:style>
  <w:style w:type="table" w:default="1" w:styleId="Taulanorma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Zerrendarikez">
    <w:name w:val="No List"/>
    <w:uiPriority w:val="99"/>
    <w:semiHidden/>
    <w:unhideWhenUsed/>
  </w:style>
  <w:style w:type="paragraph" w:styleId="Goiburua">
    <w:name w:val="header"/>
    <w:basedOn w:val="Normala"/>
    <w:link w:val="Goiburu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GoiburuaKar">
    <w:name w:val="Goiburua Kar"/>
    <w:basedOn w:val="Paragrafoarenletra-tipolehenetsia"/>
    <w:link w:val="Goiburua"/>
    <w:uiPriority w:val="99"/>
    <w:rsid w:val="00E618BF"/>
  </w:style>
  <w:style w:type="paragraph" w:styleId="Orri-oina">
    <w:name w:val="footer"/>
    <w:basedOn w:val="Normala"/>
    <w:link w:val="Orri-oin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Orri-oinaKar">
    <w:name w:val="Orri-oina Kar"/>
    <w:basedOn w:val="Paragrafoarenletra-tipolehenetsia"/>
    <w:link w:val="Orri-oina"/>
    <w:uiPriority w:val="99"/>
    <w:rsid w:val="00E618BF"/>
  </w:style>
  <w:style w:type="paragraph" w:styleId="Tarterikez">
    <w:name w:val="No Spacing"/>
    <w:link w:val="TarterikezKar"/>
    <w:uiPriority w:val="1"/>
    <w:qFormat/>
    <w:rsid w:val="00FC693F"/>
    <w:pPr>
      <w:spacing w:after="0" w:line="240" w:lineRule="auto"/>
    </w:pPr>
  </w:style>
  <w:style w:type="character" w:customStyle="1" w:styleId="1izenburuaKar">
    <w:name w:val="1. izenburua Kar"/>
    <w:basedOn w:val="Paragrafoarenletra-tipolehenetsia"/>
    <w:link w:val="1izenburua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izenburuaKar">
    <w:name w:val="2. izenburua Kar"/>
    <w:basedOn w:val="Paragrafoarenletra-tipolehenetsia"/>
    <w:link w:val="2izenburua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izenburuaKar">
    <w:name w:val="3. izenburua Kar"/>
    <w:basedOn w:val="Paragrafoarenletra-tipolehenetsia"/>
    <w:link w:val="3izenburua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ulua">
    <w:name w:val="Title"/>
    <w:basedOn w:val="Normala"/>
    <w:next w:val="Normala"/>
    <w:link w:val="TituluaK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uluaKar">
    <w:name w:val="Titulua Kar"/>
    <w:basedOn w:val="Paragrafoarenletra-tipolehenetsia"/>
    <w:link w:val="Titulu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zpititulua">
    <w:name w:val="Subtitle"/>
    <w:basedOn w:val="Normala"/>
    <w:next w:val="Normala"/>
    <w:link w:val="AzpitituluaK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zpitituluaKar">
    <w:name w:val="Azpititulua Kar"/>
    <w:basedOn w:val="Paragrafoarenletra-tipolehenetsia"/>
    <w:link w:val="Azpititulua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Zerrenda-paragrafoa">
    <w:name w:val="List Paragraph"/>
    <w:basedOn w:val="Normala"/>
    <w:uiPriority w:val="34"/>
    <w:qFormat/>
    <w:rsid w:val="00FC693F"/>
    <w:pPr>
      <w:ind w:left="720"/>
      <w:contextualSpacing/>
    </w:pPr>
  </w:style>
  <w:style w:type="paragraph" w:styleId="Gorputz-testua">
    <w:name w:val="Body Text"/>
    <w:basedOn w:val="Normala"/>
    <w:link w:val="Gorputz-testuaKar"/>
    <w:uiPriority w:val="99"/>
    <w:unhideWhenUsed/>
    <w:rsid w:val="00AA1D8D"/>
    <w:pPr>
      <w:spacing w:after="120"/>
    </w:pPr>
  </w:style>
  <w:style w:type="character" w:customStyle="1" w:styleId="Gorputz-testuaKar">
    <w:name w:val="Gorputz-testua Kar"/>
    <w:basedOn w:val="Paragrafoarenletra-tipolehenetsia"/>
    <w:link w:val="Gorputz-testua"/>
    <w:uiPriority w:val="99"/>
    <w:rsid w:val="00AA1D8D"/>
  </w:style>
  <w:style w:type="paragraph" w:styleId="Gorputz-testua2">
    <w:name w:val="Body Text 2"/>
    <w:basedOn w:val="Normala"/>
    <w:link w:val="Gorputz-testua2Kar"/>
    <w:uiPriority w:val="99"/>
    <w:unhideWhenUsed/>
    <w:rsid w:val="00AA1D8D"/>
    <w:pPr>
      <w:spacing w:after="120" w:line="480" w:lineRule="auto"/>
    </w:pPr>
  </w:style>
  <w:style w:type="character" w:customStyle="1" w:styleId="Gorputz-testua2Kar">
    <w:name w:val="Gorputz-testua 2 Kar"/>
    <w:basedOn w:val="Paragrafoarenletra-tipolehenetsia"/>
    <w:link w:val="Gorputz-testua2"/>
    <w:uiPriority w:val="99"/>
    <w:rsid w:val="00AA1D8D"/>
  </w:style>
  <w:style w:type="paragraph" w:styleId="Gorputz-testua3">
    <w:name w:val="Body Text 3"/>
    <w:basedOn w:val="Normala"/>
    <w:link w:val="Gorputz-testua3K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Gorputz-testua3Kar">
    <w:name w:val="Gorputz-testua 3 Kar"/>
    <w:basedOn w:val="Paragrafoarenletra-tipolehenetsia"/>
    <w:link w:val="Gorputz-testua3"/>
    <w:uiPriority w:val="99"/>
    <w:rsid w:val="00AA1D8D"/>
    <w:rPr>
      <w:sz w:val="16"/>
      <w:szCs w:val="16"/>
    </w:rPr>
  </w:style>
  <w:style w:type="paragraph" w:styleId="Zerrenda">
    <w:name w:val="List"/>
    <w:basedOn w:val="Normala"/>
    <w:uiPriority w:val="99"/>
    <w:unhideWhenUsed/>
    <w:rsid w:val="00AA1D8D"/>
    <w:pPr>
      <w:ind w:left="360" w:hanging="360"/>
      <w:contextualSpacing/>
    </w:pPr>
  </w:style>
  <w:style w:type="paragraph" w:styleId="Zerrenda2">
    <w:name w:val="List 2"/>
    <w:basedOn w:val="Normala"/>
    <w:uiPriority w:val="99"/>
    <w:unhideWhenUsed/>
    <w:rsid w:val="00326F90"/>
    <w:pPr>
      <w:ind w:left="720" w:hanging="360"/>
      <w:contextualSpacing/>
    </w:pPr>
  </w:style>
  <w:style w:type="paragraph" w:styleId="Zerrenda3">
    <w:name w:val="List 3"/>
    <w:basedOn w:val="Normala"/>
    <w:uiPriority w:val="99"/>
    <w:unhideWhenUsed/>
    <w:rsid w:val="00326F90"/>
    <w:pPr>
      <w:ind w:left="1080" w:hanging="360"/>
      <w:contextualSpacing/>
    </w:pPr>
  </w:style>
  <w:style w:type="paragraph" w:styleId="Bulet-zerrenda">
    <w:name w:val="List Bullet"/>
    <w:basedOn w:val="Normala"/>
    <w:uiPriority w:val="99"/>
    <w:unhideWhenUsed/>
    <w:rsid w:val="00326F90"/>
    <w:pPr>
      <w:numPr>
        <w:numId w:val="1"/>
      </w:numPr>
      <w:contextualSpacing/>
    </w:pPr>
  </w:style>
  <w:style w:type="paragraph" w:styleId="Bulet-zerrenda2">
    <w:name w:val="List Bullet 2"/>
    <w:basedOn w:val="Normala"/>
    <w:uiPriority w:val="99"/>
    <w:unhideWhenUsed/>
    <w:rsid w:val="00326F90"/>
    <w:pPr>
      <w:numPr>
        <w:numId w:val="2"/>
      </w:numPr>
      <w:contextualSpacing/>
    </w:pPr>
  </w:style>
  <w:style w:type="paragraph" w:styleId="Bulet-zerrenda3">
    <w:name w:val="List Bullet 3"/>
    <w:basedOn w:val="Normala"/>
    <w:uiPriority w:val="99"/>
    <w:unhideWhenUsed/>
    <w:rsid w:val="00326F90"/>
    <w:pPr>
      <w:numPr>
        <w:numId w:val="3"/>
      </w:numPr>
      <w:contextualSpacing/>
    </w:pPr>
  </w:style>
  <w:style w:type="paragraph" w:styleId="Zenbaki-zerrenda">
    <w:name w:val="List Number"/>
    <w:basedOn w:val="Normala"/>
    <w:uiPriority w:val="99"/>
    <w:unhideWhenUsed/>
    <w:rsid w:val="00326F90"/>
    <w:pPr>
      <w:numPr>
        <w:numId w:val="4"/>
      </w:numPr>
      <w:contextualSpacing/>
    </w:pPr>
  </w:style>
  <w:style w:type="paragraph" w:styleId="Zenbaki-zerrenda2">
    <w:name w:val="List Number 2"/>
    <w:basedOn w:val="Normala"/>
    <w:uiPriority w:val="99"/>
    <w:unhideWhenUsed/>
    <w:rsid w:val="0029639D"/>
    <w:pPr>
      <w:numPr>
        <w:numId w:val="5"/>
      </w:numPr>
      <w:contextualSpacing/>
    </w:pPr>
  </w:style>
  <w:style w:type="paragraph" w:styleId="Zenbaki-zerrenda3">
    <w:name w:val="List Number 3"/>
    <w:basedOn w:val="Normala"/>
    <w:uiPriority w:val="99"/>
    <w:unhideWhenUsed/>
    <w:rsid w:val="0029639D"/>
    <w:pPr>
      <w:numPr>
        <w:numId w:val="6"/>
      </w:numPr>
      <w:contextualSpacing/>
    </w:pPr>
  </w:style>
  <w:style w:type="paragraph" w:styleId="Zerrendajarraitua">
    <w:name w:val="List Continue"/>
    <w:basedOn w:val="Normala"/>
    <w:uiPriority w:val="99"/>
    <w:unhideWhenUsed/>
    <w:rsid w:val="0029639D"/>
    <w:pPr>
      <w:spacing w:after="120"/>
      <w:ind w:left="360"/>
      <w:contextualSpacing/>
    </w:pPr>
  </w:style>
  <w:style w:type="paragraph" w:styleId="Zerrendajarraitua2">
    <w:name w:val="List Continue 2"/>
    <w:basedOn w:val="Normala"/>
    <w:uiPriority w:val="99"/>
    <w:unhideWhenUsed/>
    <w:rsid w:val="0029639D"/>
    <w:pPr>
      <w:spacing w:after="120"/>
      <w:ind w:left="720"/>
      <w:contextualSpacing/>
    </w:pPr>
  </w:style>
  <w:style w:type="paragraph" w:styleId="Zerrendajarraitua3">
    <w:name w:val="List Continue 3"/>
    <w:basedOn w:val="Normala"/>
    <w:uiPriority w:val="99"/>
    <w:unhideWhenUsed/>
    <w:rsid w:val="0029639D"/>
    <w:pPr>
      <w:spacing w:after="120"/>
      <w:ind w:left="1080"/>
      <w:contextualSpacing/>
    </w:pPr>
  </w:style>
  <w:style w:type="paragraph" w:styleId="Makrokotestua">
    <w:name w:val="macro"/>
    <w:link w:val="MakrokotestuaK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krokotestuaKar">
    <w:name w:val="Makroko testua Kar"/>
    <w:basedOn w:val="Paragrafoarenletra-tipolehenetsia"/>
    <w:link w:val="Makrokotestua"/>
    <w:uiPriority w:val="99"/>
    <w:rsid w:val="0029639D"/>
    <w:rPr>
      <w:rFonts w:ascii="Courier" w:hAnsi="Courier"/>
      <w:sz w:val="20"/>
      <w:szCs w:val="20"/>
    </w:rPr>
  </w:style>
  <w:style w:type="paragraph" w:styleId="Aipua">
    <w:name w:val="Quote"/>
    <w:basedOn w:val="Normala"/>
    <w:next w:val="Normala"/>
    <w:link w:val="AipuaKar"/>
    <w:uiPriority w:val="29"/>
    <w:qFormat/>
    <w:rsid w:val="00FC693F"/>
    <w:rPr>
      <w:i/>
      <w:iCs/>
      <w:color w:val="000000" w:themeColor="text1"/>
    </w:rPr>
  </w:style>
  <w:style w:type="character" w:customStyle="1" w:styleId="AipuaKar">
    <w:name w:val="Aipua Kar"/>
    <w:basedOn w:val="Paragrafoarenletra-tipolehenetsia"/>
    <w:link w:val="Aipua"/>
    <w:uiPriority w:val="29"/>
    <w:rsid w:val="00FC693F"/>
    <w:rPr>
      <w:i/>
      <w:iCs/>
      <w:color w:val="000000" w:themeColor="text1"/>
    </w:rPr>
  </w:style>
  <w:style w:type="character" w:customStyle="1" w:styleId="4izenburuaKar">
    <w:name w:val="4. izenburua Kar"/>
    <w:basedOn w:val="Paragrafoarenletra-tipolehenetsia"/>
    <w:link w:val="4izenburua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izenburuaKar">
    <w:name w:val="5. izenburua Kar"/>
    <w:basedOn w:val="Paragrafoarenletra-tipolehenetsia"/>
    <w:link w:val="5izenburua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izenburuaKar">
    <w:name w:val="6. izenburua Kar"/>
    <w:basedOn w:val="Paragrafoarenletra-tipolehenetsia"/>
    <w:link w:val="6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izenburuaKar">
    <w:name w:val="7. izenburua Kar"/>
    <w:basedOn w:val="Paragrafoarenletra-tipolehenetsia"/>
    <w:link w:val="7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izenburuaKar">
    <w:name w:val="8. izenburua Kar"/>
    <w:basedOn w:val="Paragrafoarenletra-tipolehenetsia"/>
    <w:link w:val="8izenburua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izenburuaKar">
    <w:name w:val="9. izenburua Kar"/>
    <w:basedOn w:val="Paragrafoarenletra-tipolehenetsia"/>
    <w:link w:val="9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Epigrafea">
    <w:name w:val="caption"/>
    <w:basedOn w:val="Normala"/>
    <w:next w:val="Normala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Lodia">
    <w:name w:val="Strong"/>
    <w:basedOn w:val="Paragrafoarenletra-tipolehenetsia"/>
    <w:uiPriority w:val="22"/>
    <w:qFormat/>
    <w:rsid w:val="00FC693F"/>
    <w:rPr>
      <w:b/>
      <w:bCs/>
    </w:rPr>
  </w:style>
  <w:style w:type="character" w:styleId="Enfasia">
    <w:name w:val="Emphasis"/>
    <w:basedOn w:val="Paragrafoarenletra-tipolehenetsia"/>
    <w:uiPriority w:val="20"/>
    <w:qFormat/>
    <w:rsid w:val="00FC693F"/>
    <w:rPr>
      <w:i/>
      <w:iCs/>
    </w:rPr>
  </w:style>
  <w:style w:type="paragraph" w:styleId="Aipamenhandia">
    <w:name w:val="Intense Quote"/>
    <w:basedOn w:val="Normala"/>
    <w:next w:val="Normala"/>
    <w:link w:val="AipamenhandiaK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ipamenhandiaKar">
    <w:name w:val="Aipamen handia Kar"/>
    <w:basedOn w:val="Paragrafoarenletra-tipolehenetsia"/>
    <w:link w:val="Aipamenhandia"/>
    <w:uiPriority w:val="30"/>
    <w:rsid w:val="00FC693F"/>
    <w:rPr>
      <w:b/>
      <w:bCs/>
      <w:i/>
      <w:iCs/>
      <w:color w:val="4F81BD" w:themeColor="accent1"/>
    </w:rPr>
  </w:style>
  <w:style w:type="character" w:styleId="Enfasileuna">
    <w:name w:val="Subtle Emphasis"/>
    <w:basedOn w:val="Paragrafoarenletra-tipolehenetsia"/>
    <w:uiPriority w:val="19"/>
    <w:qFormat/>
    <w:rsid w:val="00FC693F"/>
    <w:rPr>
      <w:i/>
      <w:iCs/>
      <w:color w:val="808080" w:themeColor="text1" w:themeTint="7F"/>
    </w:rPr>
  </w:style>
  <w:style w:type="character" w:styleId="Enfasibizia">
    <w:name w:val="Intense Emphasis"/>
    <w:basedOn w:val="Paragrafoarenletra-tipolehenetsia"/>
    <w:uiPriority w:val="21"/>
    <w:qFormat/>
    <w:rsid w:val="00FC693F"/>
    <w:rPr>
      <w:b/>
      <w:bCs/>
      <w:i/>
      <w:iCs/>
      <w:color w:val="4F81BD" w:themeColor="accent1"/>
    </w:rPr>
  </w:style>
  <w:style w:type="character" w:styleId="Erreferentzialeuna">
    <w:name w:val="Subtle Reference"/>
    <w:basedOn w:val="Paragrafoarenletra-tipolehenetsia"/>
    <w:uiPriority w:val="31"/>
    <w:qFormat/>
    <w:rsid w:val="00FC693F"/>
    <w:rPr>
      <w:smallCaps/>
      <w:color w:val="C0504D" w:themeColor="accent2"/>
      <w:u w:val="single"/>
    </w:rPr>
  </w:style>
  <w:style w:type="character" w:styleId="Erreferentziabizia">
    <w:name w:val="Intense Reference"/>
    <w:basedOn w:val="Paragrafoarenletra-tipolehenetsia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Liburuarentitulua">
    <w:name w:val="Book Title"/>
    <w:basedOn w:val="Paragrafoarenletra-tipolehenetsia"/>
    <w:uiPriority w:val="33"/>
    <w:qFormat/>
    <w:rsid w:val="00FC693F"/>
    <w:rPr>
      <w:b/>
      <w:bCs/>
      <w:smallCaps/>
      <w:spacing w:val="5"/>
    </w:rPr>
  </w:style>
  <w:style w:type="paragraph" w:styleId="TOCizenburua">
    <w:name w:val="TOC Heading"/>
    <w:basedOn w:val="1izenburua"/>
    <w:next w:val="Normala"/>
    <w:uiPriority w:val="39"/>
    <w:unhideWhenUsed/>
    <w:qFormat/>
    <w:rsid w:val="00FC693F"/>
    <w:pPr>
      <w:outlineLvl w:val="9"/>
    </w:pPr>
  </w:style>
  <w:style w:type="table" w:styleId="Saretaduntaula">
    <w:name w:val="Table Grid"/>
    <w:basedOn w:val="Taulanormala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Itzalduraargia">
    <w:name w:val="Light Shading"/>
    <w:basedOn w:val="Taulanormala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Itzalduraargia-1enfasia">
    <w:name w:val="Light Shading Accent 1"/>
    <w:basedOn w:val="Taulanormala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Itzalduraargia-2enfasia">
    <w:name w:val="Light Shading Accent 2"/>
    <w:basedOn w:val="Taulanormala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Itzalduraargia-3enfasia">
    <w:name w:val="Light Shading Accent 3"/>
    <w:basedOn w:val="Taulanormala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Itzalduraargia-4enfasia">
    <w:name w:val="Light Shading Accent 4"/>
    <w:basedOn w:val="Taulanormala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Itzalduraargia-5enfasia">
    <w:name w:val="Light Shading Accent 5"/>
    <w:basedOn w:val="Taulanormala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Itzalduraargia-6enfasia">
    <w:name w:val="Light Shading Accent 6"/>
    <w:basedOn w:val="Taulanormala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Zerrendaargia">
    <w:name w:val="Light List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Zerrendaargia-1enfasia">
    <w:name w:val="Light List Accent 1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Zerrendaargia-2enfasia">
    <w:name w:val="Light List Accent 2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Zerrendaargia-3enfasia">
    <w:name w:val="Light List Accent 3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Zerrendaargia-4enfasia">
    <w:name w:val="Light List Accent 4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Zerrendaargia-5enfasia">
    <w:name w:val="Light List Accent 5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Zerrendaargia-6enfasia">
    <w:name w:val="Light List Accent 6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Saretaargia">
    <w:name w:val="Light Grid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Saretaargia-1enfasia">
    <w:name w:val="Light Grid Accent 1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Saretaargia-2enfasia">
    <w:name w:val="Light Grid Accent 2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Saretaargia-3enfasia">
    <w:name w:val="Light Grid Accent 3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Saretaargia-4enfasia">
    <w:name w:val="Light Grid Accent 4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Saretaargia-5enfasia">
    <w:name w:val="Light Grid Accent 5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Saretaargia-6enfasia">
    <w:name w:val="Light Grid Accent 6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itzalduraertaina">
    <w:name w:val="Medium Shading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1enfasia">
    <w:name w:val="Medium Shading 1 Accent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2enfasia">
    <w:name w:val="Medium Shading 1 Accent 2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3enfasia">
    <w:name w:val="Medium Shading 1 Accent 3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4enfasia">
    <w:name w:val="Medium Shading 1 Accent 4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5enfasia">
    <w:name w:val="Medium Shading 1 Accent 5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6enfasia">
    <w:name w:val="Medium Shading 1 Accent 6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itzalduraertaina">
    <w:name w:val="Medium Shading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1enfasia">
    <w:name w:val="Medium Shading 2 Accent 1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2enfasia">
    <w:name w:val="Medium Shading 2 Accent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3enfasia">
    <w:name w:val="Medium Shading 2 Accent 3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4enfasia">
    <w:name w:val="Medium Shading 2 Accent 4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5enfasia">
    <w:name w:val="Medium Shading 2 Accent 5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6enfasia">
    <w:name w:val="Medium Shading 2 Accent 6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zerrendaertaina">
    <w:name w:val="Medium Lis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zerrendaertaina-1enfasia">
    <w:name w:val="Medium List 1 Accen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zerrendaertaina-2enfasia">
    <w:name w:val="Medium List 1 Accent 2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zerrendaertaina-3enfasia">
    <w:name w:val="Medium List 1 Accent 3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zerrendaertaina-4enfasia">
    <w:name w:val="Medium List 1 Accent 4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zerrendaertaina-5enfasia">
    <w:name w:val="Medium List 1 Accent 5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zerrendaertaina-6enfasia">
    <w:name w:val="Medium List 1 Accent 6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zerrendaertaina">
    <w:name w:val="Medium List 2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1enfasia">
    <w:name w:val="Medium List 2 Accent 1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2enfasia">
    <w:name w:val="Medium List 2 Accent 2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3enfasia">
    <w:name w:val="Medium List 2 Accent 3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4enfasia">
    <w:name w:val="Medium List 2 Accent 4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5enfasia">
    <w:name w:val="Medium List 2 Accent 5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6enfasia">
    <w:name w:val="Medium List 2 Accent 6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saretaertaina">
    <w:name w:val="Medium Grid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saretaertaina-1enfasia">
    <w:name w:val="Medium Grid 1 Accent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saretaertaina-2enfasia">
    <w:name w:val="Medium Grid 1 Accent 2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saretaertaina-3enfasia">
    <w:name w:val="Medium Grid 1 Accent 3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saretaertaina-4enfasia">
    <w:name w:val="Medium Grid 1 Accent 4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saretaertaina-5enfasia">
    <w:name w:val="Medium Grid 1 Accent 5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saretaertaina-6enfasia">
    <w:name w:val="Medium Grid 1 Accent 6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saretaertaina">
    <w:name w:val="Medium Grid 2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1enfasia">
    <w:name w:val="Medium Grid 2 Accent 1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2enfasia">
    <w:name w:val="Medium Grid 2 Accent 2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3enfasia">
    <w:name w:val="Medium Grid 2 Accent 3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4enfasia">
    <w:name w:val="Medium Grid 2 Accent 4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5enfasia">
    <w:name w:val="Medium Grid 2 Accent 5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6enfasia">
    <w:name w:val="Medium Grid 2 Accent 6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saretaertaina">
    <w:name w:val="Medium Grid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saretaertaina-1enfasia">
    <w:name w:val="Medium Grid 3 Accent 1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saretaertaina-2enfasia">
    <w:name w:val="Medium Grid 3 Accent 2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saretaertaina-3enfasia">
    <w:name w:val="Medium Grid 3 Accent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saretaertaina-4enfasia">
    <w:name w:val="Medium Grid 3 Accent 4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saretaertaina-5enfasia">
    <w:name w:val="Medium Grid 3 Accent 5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saretaertaina-6enfasia">
    <w:name w:val="Medium Grid 3 Accent 6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Zerrendailuna">
    <w:name w:val="Dark List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Zerrendailuna-1enfasia">
    <w:name w:val="Dark List Accent 1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Zerrendailuna-2enfasia">
    <w:name w:val="Dark List Accent 2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Zerrendailuna-3enfasia">
    <w:name w:val="Dark List Accent 3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Zerrendailuna-4enfasia">
    <w:name w:val="Dark List Accent 4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Zerrendailuna-5enfasia">
    <w:name w:val="Dark List Accent 5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Zerrendailuna-6enfasia">
    <w:name w:val="Dark List Accent 6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etakoitzaldura">
    <w:name w:val="Colorful Shading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1enfasia">
    <w:name w:val="Colorful Shading Accent 1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2enfasia">
    <w:name w:val="Colorful Shading Accent 2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3enfasia">
    <w:name w:val="Colorful Shading Accent 3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itzaldura-4enfasia">
    <w:name w:val="Colorful Shading Accent 4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5enfasia">
    <w:name w:val="Colorful Shading Accent 5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6enfasia">
    <w:name w:val="Colorful Shading Accent 6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zerrenda">
    <w:name w:val="Colorful List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Zerrendakoloretsua-1enfasia">
    <w:name w:val="Colorful List Accent 1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Zerrendakoloretsua-2enfasia">
    <w:name w:val="Colorful List Accent 2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Zerrendakoloretsua-3enfasia">
    <w:name w:val="Colorful List Accent 3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Zerrendakoloretsua-4enfasia">
    <w:name w:val="Colorful List Accent 4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Zerrendakoloretsua-5enfasia">
    <w:name w:val="Colorful List Accent 5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Zerrendakoloretsua-6enfasia">
    <w:name w:val="Colorful List Accent 6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etakosareta">
    <w:name w:val="Colorful Grid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etakosareta-1enfasia">
    <w:name w:val="Colorful Grid Accent 1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etakosareta-2enfasia">
    <w:name w:val="Colorful Grid Accent 2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etakosareta-3enfasia">
    <w:name w:val="Colorful Grid Accent 3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sareta-4enfasia">
    <w:name w:val="Colorful Grid Accent 4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etakosareta-5enfasia">
    <w:name w:val="Colorful Grid Accent 5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etakosareta-6enfasia">
    <w:name w:val="Colorful Grid Accent 6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iperesteka">
    <w:name w:val="Hyperlink"/>
    <w:basedOn w:val="Paragrafoarenletra-tipolehenetsia"/>
    <w:uiPriority w:val="99"/>
    <w:unhideWhenUsed/>
    <w:rsid w:val="00A46CBB"/>
    <w:rPr>
      <w:color w:val="0000FF" w:themeColor="hyperlink"/>
      <w:u w:val="single"/>
    </w:rPr>
  </w:style>
  <w:style w:type="character" w:styleId="BisitatutakoHiperesteka">
    <w:name w:val="FollowedHyperlink"/>
    <w:basedOn w:val="Paragrafoarenletra-tipolehenetsia"/>
    <w:uiPriority w:val="99"/>
    <w:semiHidden/>
    <w:unhideWhenUsed/>
    <w:rsid w:val="00A46CBB"/>
    <w:rPr>
      <w:color w:val="800080" w:themeColor="followedHyperlink"/>
      <w:u w:val="single"/>
    </w:rPr>
  </w:style>
  <w:style w:type="paragraph" w:styleId="Normalaweb">
    <w:name w:val="Normal (Web)"/>
    <w:basedOn w:val="Normala"/>
    <w:uiPriority w:val="99"/>
    <w:unhideWhenUsed/>
    <w:rsid w:val="00E447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u-ES" w:eastAsia="eu-ES"/>
    </w:rPr>
  </w:style>
  <w:style w:type="character" w:customStyle="1" w:styleId="citation-299">
    <w:name w:val="citation-299"/>
    <w:basedOn w:val="Paragrafoarenletra-tipolehenetsia"/>
    <w:rsid w:val="000B27C0"/>
  </w:style>
  <w:style w:type="character" w:customStyle="1" w:styleId="citation-298">
    <w:name w:val="citation-298"/>
    <w:basedOn w:val="Paragrafoarenletra-tipolehenetsia"/>
    <w:rsid w:val="000B27C0"/>
  </w:style>
  <w:style w:type="character" w:customStyle="1" w:styleId="citation-297">
    <w:name w:val="citation-297"/>
    <w:basedOn w:val="Paragrafoarenletra-tipolehenetsia"/>
    <w:rsid w:val="000B27C0"/>
  </w:style>
  <w:style w:type="character" w:customStyle="1" w:styleId="citation-296">
    <w:name w:val="citation-296"/>
    <w:basedOn w:val="Paragrafoarenletra-tipolehenetsia"/>
    <w:rsid w:val="000B27C0"/>
  </w:style>
  <w:style w:type="character" w:customStyle="1" w:styleId="citation-295">
    <w:name w:val="citation-295"/>
    <w:basedOn w:val="Paragrafoarenletra-tipolehenetsia"/>
    <w:rsid w:val="000B27C0"/>
  </w:style>
  <w:style w:type="character" w:customStyle="1" w:styleId="citation-294">
    <w:name w:val="citation-294"/>
    <w:basedOn w:val="Paragrafoarenletra-tipolehenetsia"/>
    <w:rsid w:val="000B27C0"/>
  </w:style>
  <w:style w:type="character" w:customStyle="1" w:styleId="citation-293">
    <w:name w:val="citation-293"/>
    <w:basedOn w:val="Paragrafoarenletra-tipolehenetsia"/>
    <w:rsid w:val="000B27C0"/>
  </w:style>
  <w:style w:type="character" w:customStyle="1" w:styleId="citation-292">
    <w:name w:val="citation-292"/>
    <w:basedOn w:val="Paragrafoarenletra-tipolehenetsia"/>
    <w:rsid w:val="000B27C0"/>
  </w:style>
  <w:style w:type="character" w:customStyle="1" w:styleId="citation-291">
    <w:name w:val="citation-291"/>
    <w:basedOn w:val="Paragrafoarenletra-tipolehenetsia"/>
    <w:rsid w:val="000B27C0"/>
  </w:style>
  <w:style w:type="character" w:customStyle="1" w:styleId="citation-290">
    <w:name w:val="citation-290"/>
    <w:basedOn w:val="Paragrafoarenletra-tipolehenetsia"/>
    <w:rsid w:val="000B27C0"/>
  </w:style>
  <w:style w:type="character" w:customStyle="1" w:styleId="citation-289">
    <w:name w:val="citation-289"/>
    <w:basedOn w:val="Paragrafoarenletra-tipolehenetsia"/>
    <w:rsid w:val="000B27C0"/>
  </w:style>
  <w:style w:type="character" w:customStyle="1" w:styleId="citation-288">
    <w:name w:val="citation-288"/>
    <w:basedOn w:val="Paragrafoarenletra-tipolehenetsia"/>
    <w:rsid w:val="000B27C0"/>
  </w:style>
  <w:style w:type="character" w:customStyle="1" w:styleId="citation-287">
    <w:name w:val="citation-287"/>
    <w:basedOn w:val="Paragrafoarenletra-tipolehenetsia"/>
    <w:rsid w:val="000B27C0"/>
  </w:style>
  <w:style w:type="character" w:customStyle="1" w:styleId="citation-286">
    <w:name w:val="citation-286"/>
    <w:basedOn w:val="Paragrafoarenletra-tipolehenetsia"/>
    <w:rsid w:val="000B27C0"/>
  </w:style>
  <w:style w:type="character" w:customStyle="1" w:styleId="citation-285">
    <w:name w:val="citation-285"/>
    <w:basedOn w:val="Paragrafoarenletra-tipolehenetsia"/>
    <w:rsid w:val="000B27C0"/>
  </w:style>
  <w:style w:type="character" w:customStyle="1" w:styleId="citation-284">
    <w:name w:val="citation-284"/>
    <w:basedOn w:val="Paragrafoarenletra-tipolehenetsia"/>
    <w:rsid w:val="000B27C0"/>
  </w:style>
  <w:style w:type="character" w:customStyle="1" w:styleId="citation-283">
    <w:name w:val="citation-283"/>
    <w:basedOn w:val="Paragrafoarenletra-tipolehenetsia"/>
    <w:rsid w:val="000B27C0"/>
  </w:style>
  <w:style w:type="character" w:customStyle="1" w:styleId="citation-282">
    <w:name w:val="citation-282"/>
    <w:basedOn w:val="Paragrafoarenletra-tipolehenetsia"/>
    <w:rsid w:val="000B27C0"/>
  </w:style>
  <w:style w:type="character" w:customStyle="1" w:styleId="citation-281">
    <w:name w:val="citation-281"/>
    <w:basedOn w:val="Paragrafoarenletra-tipolehenetsia"/>
    <w:rsid w:val="000B27C0"/>
  </w:style>
  <w:style w:type="character" w:customStyle="1" w:styleId="citation-280">
    <w:name w:val="citation-280"/>
    <w:basedOn w:val="Paragrafoarenletra-tipolehenetsia"/>
    <w:rsid w:val="000B27C0"/>
  </w:style>
  <w:style w:type="character" w:customStyle="1" w:styleId="citation-279">
    <w:name w:val="citation-279"/>
    <w:basedOn w:val="Paragrafoarenletra-tipolehenetsia"/>
    <w:rsid w:val="000B27C0"/>
  </w:style>
  <w:style w:type="character" w:customStyle="1" w:styleId="citation-278">
    <w:name w:val="citation-278"/>
    <w:basedOn w:val="Paragrafoarenletra-tipolehenetsia"/>
    <w:rsid w:val="000B27C0"/>
  </w:style>
  <w:style w:type="character" w:customStyle="1" w:styleId="citation-277">
    <w:name w:val="citation-277"/>
    <w:basedOn w:val="Paragrafoarenletra-tipolehenetsia"/>
    <w:rsid w:val="000B27C0"/>
  </w:style>
  <w:style w:type="character" w:customStyle="1" w:styleId="citation-276">
    <w:name w:val="citation-276"/>
    <w:basedOn w:val="Paragrafoarenletra-tipolehenetsia"/>
    <w:rsid w:val="000B27C0"/>
  </w:style>
  <w:style w:type="character" w:customStyle="1" w:styleId="citation-275">
    <w:name w:val="citation-275"/>
    <w:basedOn w:val="Paragrafoarenletra-tipolehenetsia"/>
    <w:rsid w:val="000B27C0"/>
  </w:style>
  <w:style w:type="character" w:customStyle="1" w:styleId="citation-274">
    <w:name w:val="citation-274"/>
    <w:basedOn w:val="Paragrafoarenletra-tipolehenetsia"/>
    <w:rsid w:val="000B27C0"/>
  </w:style>
  <w:style w:type="character" w:customStyle="1" w:styleId="citation-273">
    <w:name w:val="citation-273"/>
    <w:basedOn w:val="Paragrafoarenletra-tipolehenetsia"/>
    <w:rsid w:val="000B27C0"/>
  </w:style>
  <w:style w:type="character" w:customStyle="1" w:styleId="citation-272">
    <w:name w:val="citation-272"/>
    <w:basedOn w:val="Paragrafoarenletra-tipolehenetsia"/>
    <w:rsid w:val="000B27C0"/>
  </w:style>
  <w:style w:type="character" w:customStyle="1" w:styleId="citation-271">
    <w:name w:val="citation-271"/>
    <w:basedOn w:val="Paragrafoarenletra-tipolehenetsia"/>
    <w:rsid w:val="000B27C0"/>
  </w:style>
  <w:style w:type="character" w:customStyle="1" w:styleId="citation-270">
    <w:name w:val="citation-270"/>
    <w:basedOn w:val="Paragrafoarenletra-tipolehenetsia"/>
    <w:rsid w:val="000B27C0"/>
  </w:style>
  <w:style w:type="character" w:customStyle="1" w:styleId="citation-269">
    <w:name w:val="citation-269"/>
    <w:basedOn w:val="Paragrafoarenletra-tipolehenetsia"/>
    <w:rsid w:val="000B27C0"/>
  </w:style>
  <w:style w:type="character" w:customStyle="1" w:styleId="citation-268">
    <w:name w:val="citation-268"/>
    <w:basedOn w:val="Paragrafoarenletra-tipolehenetsia"/>
    <w:rsid w:val="000B27C0"/>
  </w:style>
  <w:style w:type="character" w:customStyle="1" w:styleId="citation-267">
    <w:name w:val="citation-267"/>
    <w:basedOn w:val="Paragrafoarenletra-tipolehenetsia"/>
    <w:rsid w:val="000B27C0"/>
  </w:style>
  <w:style w:type="character" w:customStyle="1" w:styleId="citation-266">
    <w:name w:val="citation-266"/>
    <w:basedOn w:val="Paragrafoarenletra-tipolehenetsia"/>
    <w:rsid w:val="000B27C0"/>
  </w:style>
  <w:style w:type="character" w:customStyle="1" w:styleId="citation-265">
    <w:name w:val="citation-265"/>
    <w:basedOn w:val="Paragrafoarenletra-tipolehenetsia"/>
    <w:rsid w:val="000B27C0"/>
  </w:style>
  <w:style w:type="character" w:customStyle="1" w:styleId="citation-264">
    <w:name w:val="citation-264"/>
    <w:basedOn w:val="Paragrafoarenletra-tipolehenetsia"/>
    <w:rsid w:val="000B27C0"/>
  </w:style>
  <w:style w:type="character" w:customStyle="1" w:styleId="citation-263">
    <w:name w:val="citation-263"/>
    <w:basedOn w:val="Paragrafoarenletra-tipolehenetsia"/>
    <w:rsid w:val="000B27C0"/>
  </w:style>
  <w:style w:type="character" w:customStyle="1" w:styleId="citation-262">
    <w:name w:val="citation-262"/>
    <w:basedOn w:val="Paragrafoarenletra-tipolehenetsia"/>
    <w:rsid w:val="000B27C0"/>
  </w:style>
  <w:style w:type="character" w:customStyle="1" w:styleId="citation-261">
    <w:name w:val="citation-261"/>
    <w:basedOn w:val="Paragrafoarenletra-tipolehenetsia"/>
    <w:rsid w:val="000B27C0"/>
  </w:style>
  <w:style w:type="character" w:customStyle="1" w:styleId="citation-260">
    <w:name w:val="citation-260"/>
    <w:basedOn w:val="Paragrafoarenletra-tipolehenetsia"/>
    <w:rsid w:val="000B27C0"/>
  </w:style>
  <w:style w:type="character" w:customStyle="1" w:styleId="citation-259">
    <w:name w:val="citation-259"/>
    <w:basedOn w:val="Paragrafoarenletra-tipolehenetsia"/>
    <w:rsid w:val="000B27C0"/>
  </w:style>
  <w:style w:type="character" w:customStyle="1" w:styleId="citation-258">
    <w:name w:val="citation-258"/>
    <w:basedOn w:val="Paragrafoarenletra-tipolehenetsia"/>
    <w:rsid w:val="000B27C0"/>
  </w:style>
  <w:style w:type="character" w:customStyle="1" w:styleId="citation-257">
    <w:name w:val="citation-257"/>
    <w:basedOn w:val="Paragrafoarenletra-tipolehenetsia"/>
    <w:rsid w:val="000B27C0"/>
  </w:style>
  <w:style w:type="character" w:customStyle="1" w:styleId="citation-256">
    <w:name w:val="citation-256"/>
    <w:basedOn w:val="Paragrafoarenletra-tipolehenetsia"/>
    <w:rsid w:val="000B27C0"/>
  </w:style>
  <w:style w:type="character" w:customStyle="1" w:styleId="citation-255">
    <w:name w:val="citation-255"/>
    <w:basedOn w:val="Paragrafoarenletra-tipolehenetsia"/>
    <w:rsid w:val="000B27C0"/>
  </w:style>
  <w:style w:type="character" w:customStyle="1" w:styleId="citation-254">
    <w:name w:val="citation-254"/>
    <w:basedOn w:val="Paragrafoarenletra-tipolehenetsia"/>
    <w:rsid w:val="000B27C0"/>
  </w:style>
  <w:style w:type="character" w:customStyle="1" w:styleId="citation-253">
    <w:name w:val="citation-253"/>
    <w:basedOn w:val="Paragrafoarenletra-tipolehenetsia"/>
    <w:rsid w:val="000B27C0"/>
  </w:style>
  <w:style w:type="character" w:customStyle="1" w:styleId="citation-252">
    <w:name w:val="citation-252"/>
    <w:basedOn w:val="Paragrafoarenletra-tipolehenetsia"/>
    <w:rsid w:val="000B27C0"/>
  </w:style>
  <w:style w:type="character" w:customStyle="1" w:styleId="citation-251">
    <w:name w:val="citation-251"/>
    <w:basedOn w:val="Paragrafoarenletra-tipolehenetsia"/>
    <w:rsid w:val="000B27C0"/>
  </w:style>
  <w:style w:type="character" w:customStyle="1" w:styleId="citation-250">
    <w:name w:val="citation-250"/>
    <w:basedOn w:val="Paragrafoarenletra-tipolehenetsia"/>
    <w:rsid w:val="000B27C0"/>
  </w:style>
  <w:style w:type="character" w:customStyle="1" w:styleId="citation-249">
    <w:name w:val="citation-249"/>
    <w:basedOn w:val="Paragrafoarenletra-tipolehenetsia"/>
    <w:rsid w:val="000B27C0"/>
  </w:style>
  <w:style w:type="character" w:customStyle="1" w:styleId="citation-248">
    <w:name w:val="citation-248"/>
    <w:basedOn w:val="Paragrafoarenletra-tipolehenetsia"/>
    <w:rsid w:val="000B27C0"/>
  </w:style>
  <w:style w:type="character" w:customStyle="1" w:styleId="citation-247">
    <w:name w:val="citation-247"/>
    <w:basedOn w:val="Paragrafoarenletra-tipolehenetsia"/>
    <w:rsid w:val="000B27C0"/>
  </w:style>
  <w:style w:type="character" w:customStyle="1" w:styleId="citation-246">
    <w:name w:val="citation-246"/>
    <w:basedOn w:val="Paragrafoarenletra-tipolehenetsia"/>
    <w:rsid w:val="000B27C0"/>
  </w:style>
  <w:style w:type="character" w:customStyle="1" w:styleId="citation-245">
    <w:name w:val="citation-245"/>
    <w:basedOn w:val="Paragrafoarenletra-tipolehenetsia"/>
    <w:rsid w:val="000B27C0"/>
  </w:style>
  <w:style w:type="character" w:customStyle="1" w:styleId="citation-197">
    <w:name w:val="citation-197"/>
    <w:basedOn w:val="Paragrafoarenletra-tipolehenetsia"/>
    <w:rsid w:val="00C742C7"/>
  </w:style>
  <w:style w:type="character" w:customStyle="1" w:styleId="citation-196">
    <w:name w:val="citation-196"/>
    <w:basedOn w:val="Paragrafoarenletra-tipolehenetsia"/>
    <w:rsid w:val="00C742C7"/>
  </w:style>
  <w:style w:type="character" w:customStyle="1" w:styleId="citation-195">
    <w:name w:val="citation-195"/>
    <w:basedOn w:val="Paragrafoarenletra-tipolehenetsia"/>
    <w:rsid w:val="00C742C7"/>
  </w:style>
  <w:style w:type="character" w:customStyle="1" w:styleId="citation-194">
    <w:name w:val="citation-194"/>
    <w:basedOn w:val="Paragrafoarenletra-tipolehenetsia"/>
    <w:rsid w:val="00C742C7"/>
  </w:style>
  <w:style w:type="character" w:customStyle="1" w:styleId="citation-193">
    <w:name w:val="citation-193"/>
    <w:basedOn w:val="Paragrafoarenletra-tipolehenetsia"/>
    <w:rsid w:val="00C742C7"/>
  </w:style>
  <w:style w:type="character" w:customStyle="1" w:styleId="citation-192">
    <w:name w:val="citation-192"/>
    <w:basedOn w:val="Paragrafoarenletra-tipolehenetsia"/>
    <w:rsid w:val="00C742C7"/>
  </w:style>
  <w:style w:type="character" w:customStyle="1" w:styleId="citation-191">
    <w:name w:val="citation-191"/>
    <w:basedOn w:val="Paragrafoarenletra-tipolehenetsia"/>
    <w:rsid w:val="00C742C7"/>
  </w:style>
  <w:style w:type="character" w:customStyle="1" w:styleId="citation-190">
    <w:name w:val="citation-190"/>
    <w:basedOn w:val="Paragrafoarenletra-tipolehenetsia"/>
    <w:rsid w:val="00C742C7"/>
  </w:style>
  <w:style w:type="character" w:customStyle="1" w:styleId="citation-189">
    <w:name w:val="citation-189"/>
    <w:basedOn w:val="Paragrafoarenletra-tipolehenetsia"/>
    <w:rsid w:val="00C742C7"/>
  </w:style>
  <w:style w:type="character" w:customStyle="1" w:styleId="citation-188">
    <w:name w:val="citation-188"/>
    <w:basedOn w:val="Paragrafoarenletra-tipolehenetsia"/>
    <w:rsid w:val="00C742C7"/>
  </w:style>
  <w:style w:type="character" w:customStyle="1" w:styleId="citation-187">
    <w:name w:val="citation-187"/>
    <w:basedOn w:val="Paragrafoarenletra-tipolehenetsia"/>
    <w:rsid w:val="00C742C7"/>
  </w:style>
  <w:style w:type="character" w:customStyle="1" w:styleId="citation-186">
    <w:name w:val="citation-186"/>
    <w:basedOn w:val="Paragrafoarenletra-tipolehenetsia"/>
    <w:rsid w:val="00C742C7"/>
  </w:style>
  <w:style w:type="character" w:customStyle="1" w:styleId="citation-185">
    <w:name w:val="citation-185"/>
    <w:basedOn w:val="Paragrafoarenletra-tipolehenetsia"/>
    <w:rsid w:val="00C742C7"/>
  </w:style>
  <w:style w:type="character" w:customStyle="1" w:styleId="citation-184">
    <w:name w:val="citation-184"/>
    <w:basedOn w:val="Paragrafoarenletra-tipolehenetsia"/>
    <w:rsid w:val="00C742C7"/>
  </w:style>
  <w:style w:type="character" w:customStyle="1" w:styleId="citation-183">
    <w:name w:val="citation-183"/>
    <w:basedOn w:val="Paragrafoarenletra-tipolehenetsia"/>
    <w:rsid w:val="00C742C7"/>
  </w:style>
  <w:style w:type="character" w:customStyle="1" w:styleId="citation-182">
    <w:name w:val="citation-182"/>
    <w:basedOn w:val="Paragrafoarenletra-tipolehenetsia"/>
    <w:rsid w:val="00C742C7"/>
  </w:style>
  <w:style w:type="character" w:customStyle="1" w:styleId="citation-181">
    <w:name w:val="citation-181"/>
    <w:basedOn w:val="Paragrafoarenletra-tipolehenetsia"/>
    <w:rsid w:val="00C742C7"/>
  </w:style>
  <w:style w:type="character" w:customStyle="1" w:styleId="citation-180">
    <w:name w:val="citation-180"/>
    <w:basedOn w:val="Paragrafoarenletra-tipolehenetsia"/>
    <w:rsid w:val="00C742C7"/>
  </w:style>
  <w:style w:type="character" w:customStyle="1" w:styleId="citation-179">
    <w:name w:val="citation-179"/>
    <w:basedOn w:val="Paragrafoarenletra-tipolehenetsia"/>
    <w:rsid w:val="00C742C7"/>
  </w:style>
  <w:style w:type="character" w:customStyle="1" w:styleId="citation-178">
    <w:name w:val="citation-178"/>
    <w:basedOn w:val="Paragrafoarenletra-tipolehenetsia"/>
    <w:rsid w:val="00C742C7"/>
  </w:style>
  <w:style w:type="character" w:customStyle="1" w:styleId="citation-177">
    <w:name w:val="citation-177"/>
    <w:basedOn w:val="Paragrafoarenletra-tipolehenetsia"/>
    <w:rsid w:val="00C742C7"/>
  </w:style>
  <w:style w:type="character" w:customStyle="1" w:styleId="citation-176">
    <w:name w:val="citation-176"/>
    <w:basedOn w:val="Paragrafoarenletra-tipolehenetsia"/>
    <w:rsid w:val="00C742C7"/>
  </w:style>
  <w:style w:type="character" w:customStyle="1" w:styleId="citation-175">
    <w:name w:val="citation-175"/>
    <w:basedOn w:val="Paragrafoarenletra-tipolehenetsia"/>
    <w:rsid w:val="00C742C7"/>
  </w:style>
  <w:style w:type="character" w:customStyle="1" w:styleId="citation-174">
    <w:name w:val="citation-174"/>
    <w:basedOn w:val="Paragrafoarenletra-tipolehenetsia"/>
    <w:rsid w:val="00C742C7"/>
  </w:style>
  <w:style w:type="character" w:customStyle="1" w:styleId="citation-173">
    <w:name w:val="citation-173"/>
    <w:basedOn w:val="Paragrafoarenletra-tipolehenetsia"/>
    <w:rsid w:val="00C742C7"/>
  </w:style>
  <w:style w:type="character" w:customStyle="1" w:styleId="citation-172">
    <w:name w:val="citation-172"/>
    <w:basedOn w:val="Paragrafoarenletra-tipolehenetsia"/>
    <w:rsid w:val="00C742C7"/>
  </w:style>
  <w:style w:type="character" w:customStyle="1" w:styleId="citation-171">
    <w:name w:val="citation-171"/>
    <w:basedOn w:val="Paragrafoarenletra-tipolehenetsia"/>
    <w:rsid w:val="00C742C7"/>
  </w:style>
  <w:style w:type="character" w:customStyle="1" w:styleId="citation-170">
    <w:name w:val="citation-170"/>
    <w:basedOn w:val="Paragrafoarenletra-tipolehenetsia"/>
    <w:rsid w:val="00C742C7"/>
  </w:style>
  <w:style w:type="character" w:customStyle="1" w:styleId="citation-169">
    <w:name w:val="citation-169"/>
    <w:basedOn w:val="Paragrafoarenletra-tipolehenetsia"/>
    <w:rsid w:val="00C742C7"/>
  </w:style>
  <w:style w:type="character" w:customStyle="1" w:styleId="citation-168">
    <w:name w:val="citation-168"/>
    <w:basedOn w:val="Paragrafoarenletra-tipolehenetsia"/>
    <w:rsid w:val="00C742C7"/>
  </w:style>
  <w:style w:type="character" w:customStyle="1" w:styleId="citation-167">
    <w:name w:val="citation-167"/>
    <w:basedOn w:val="Paragrafoarenletra-tipolehenetsia"/>
    <w:rsid w:val="00C742C7"/>
  </w:style>
  <w:style w:type="character" w:customStyle="1" w:styleId="citation-166">
    <w:name w:val="citation-166"/>
    <w:basedOn w:val="Paragrafoarenletra-tipolehenetsia"/>
    <w:rsid w:val="00C742C7"/>
  </w:style>
  <w:style w:type="character" w:customStyle="1" w:styleId="citation-165">
    <w:name w:val="citation-165"/>
    <w:basedOn w:val="Paragrafoarenletra-tipolehenetsia"/>
    <w:rsid w:val="00C742C7"/>
  </w:style>
  <w:style w:type="character" w:customStyle="1" w:styleId="citation-164">
    <w:name w:val="citation-164"/>
    <w:basedOn w:val="Paragrafoarenletra-tipolehenetsia"/>
    <w:rsid w:val="00C742C7"/>
  </w:style>
  <w:style w:type="character" w:customStyle="1" w:styleId="citation-163">
    <w:name w:val="citation-163"/>
    <w:basedOn w:val="Paragrafoarenletra-tipolehenetsia"/>
    <w:rsid w:val="00C742C7"/>
  </w:style>
  <w:style w:type="character" w:customStyle="1" w:styleId="citation-162">
    <w:name w:val="citation-162"/>
    <w:basedOn w:val="Paragrafoarenletra-tipolehenetsia"/>
    <w:rsid w:val="00C742C7"/>
  </w:style>
  <w:style w:type="character" w:customStyle="1" w:styleId="citation-161">
    <w:name w:val="citation-161"/>
    <w:basedOn w:val="Paragrafoarenletra-tipolehenetsia"/>
    <w:rsid w:val="00C742C7"/>
  </w:style>
  <w:style w:type="character" w:customStyle="1" w:styleId="citation-160">
    <w:name w:val="citation-160"/>
    <w:basedOn w:val="Paragrafoarenletra-tipolehenetsia"/>
    <w:rsid w:val="00C742C7"/>
  </w:style>
  <w:style w:type="character" w:customStyle="1" w:styleId="citation-159">
    <w:name w:val="citation-159"/>
    <w:basedOn w:val="Paragrafoarenletra-tipolehenetsia"/>
    <w:rsid w:val="00C742C7"/>
  </w:style>
  <w:style w:type="character" w:customStyle="1" w:styleId="citation-158">
    <w:name w:val="citation-158"/>
    <w:basedOn w:val="Paragrafoarenletra-tipolehenetsia"/>
    <w:rsid w:val="00C742C7"/>
  </w:style>
  <w:style w:type="character" w:customStyle="1" w:styleId="citation-157">
    <w:name w:val="citation-157"/>
    <w:basedOn w:val="Paragrafoarenletra-tipolehenetsia"/>
    <w:rsid w:val="00C742C7"/>
  </w:style>
  <w:style w:type="character" w:customStyle="1" w:styleId="citation-156">
    <w:name w:val="citation-156"/>
    <w:basedOn w:val="Paragrafoarenletra-tipolehenetsia"/>
    <w:rsid w:val="00C742C7"/>
  </w:style>
  <w:style w:type="character" w:customStyle="1" w:styleId="citation-155">
    <w:name w:val="citation-155"/>
    <w:basedOn w:val="Paragrafoarenletra-tipolehenetsia"/>
    <w:rsid w:val="00C742C7"/>
  </w:style>
  <w:style w:type="character" w:customStyle="1" w:styleId="citation-154">
    <w:name w:val="citation-154"/>
    <w:basedOn w:val="Paragrafoarenletra-tipolehenetsia"/>
    <w:rsid w:val="00C742C7"/>
  </w:style>
  <w:style w:type="character" w:customStyle="1" w:styleId="citation-153">
    <w:name w:val="citation-153"/>
    <w:basedOn w:val="Paragrafoarenletra-tipolehenetsia"/>
    <w:rsid w:val="00C742C7"/>
  </w:style>
  <w:style w:type="character" w:customStyle="1" w:styleId="citation-152">
    <w:name w:val="citation-152"/>
    <w:basedOn w:val="Paragrafoarenletra-tipolehenetsia"/>
    <w:rsid w:val="00C742C7"/>
  </w:style>
  <w:style w:type="character" w:customStyle="1" w:styleId="citation-151">
    <w:name w:val="citation-151"/>
    <w:basedOn w:val="Paragrafoarenletra-tipolehenetsia"/>
    <w:rsid w:val="00C742C7"/>
  </w:style>
  <w:style w:type="character" w:customStyle="1" w:styleId="citation-150">
    <w:name w:val="citation-150"/>
    <w:basedOn w:val="Paragrafoarenletra-tipolehenetsia"/>
    <w:rsid w:val="00C742C7"/>
  </w:style>
  <w:style w:type="character" w:customStyle="1" w:styleId="citation-149">
    <w:name w:val="citation-149"/>
    <w:basedOn w:val="Paragrafoarenletra-tipolehenetsia"/>
    <w:rsid w:val="00C742C7"/>
  </w:style>
  <w:style w:type="character" w:customStyle="1" w:styleId="citation-148">
    <w:name w:val="citation-148"/>
    <w:basedOn w:val="Paragrafoarenletra-tipolehenetsia"/>
    <w:rsid w:val="00C742C7"/>
  </w:style>
  <w:style w:type="character" w:customStyle="1" w:styleId="citation-147">
    <w:name w:val="citation-147"/>
    <w:basedOn w:val="Paragrafoarenletra-tipolehenetsia"/>
    <w:rsid w:val="00C742C7"/>
  </w:style>
  <w:style w:type="character" w:customStyle="1" w:styleId="citation-146">
    <w:name w:val="citation-146"/>
    <w:basedOn w:val="Paragrafoarenletra-tipolehenetsia"/>
    <w:rsid w:val="00C742C7"/>
  </w:style>
  <w:style w:type="character" w:customStyle="1" w:styleId="citation-145">
    <w:name w:val="citation-145"/>
    <w:basedOn w:val="Paragrafoarenletra-tipolehenetsia"/>
    <w:rsid w:val="00C742C7"/>
  </w:style>
  <w:style w:type="character" w:customStyle="1" w:styleId="citation-144">
    <w:name w:val="citation-144"/>
    <w:basedOn w:val="Paragrafoarenletra-tipolehenetsia"/>
    <w:rsid w:val="00C742C7"/>
  </w:style>
  <w:style w:type="character" w:customStyle="1" w:styleId="citation-143">
    <w:name w:val="citation-143"/>
    <w:basedOn w:val="Paragrafoarenletra-tipolehenetsia"/>
    <w:rsid w:val="00C742C7"/>
  </w:style>
  <w:style w:type="character" w:customStyle="1" w:styleId="citation-142">
    <w:name w:val="citation-142"/>
    <w:basedOn w:val="Paragrafoarenletra-tipolehenetsia"/>
    <w:rsid w:val="00C742C7"/>
  </w:style>
  <w:style w:type="character" w:customStyle="1" w:styleId="citation-141">
    <w:name w:val="citation-141"/>
    <w:basedOn w:val="Paragrafoarenletra-tipolehenetsia"/>
    <w:rsid w:val="00C742C7"/>
  </w:style>
  <w:style w:type="character" w:customStyle="1" w:styleId="citation-140">
    <w:name w:val="citation-140"/>
    <w:basedOn w:val="Paragrafoarenletra-tipolehenetsia"/>
    <w:rsid w:val="00C742C7"/>
  </w:style>
  <w:style w:type="character" w:customStyle="1" w:styleId="citation-139">
    <w:name w:val="citation-139"/>
    <w:basedOn w:val="Paragrafoarenletra-tipolehenetsia"/>
    <w:rsid w:val="00C742C7"/>
  </w:style>
  <w:style w:type="character" w:customStyle="1" w:styleId="citation-138">
    <w:name w:val="citation-138"/>
    <w:basedOn w:val="Paragrafoarenletra-tipolehenetsia"/>
    <w:rsid w:val="00C742C7"/>
  </w:style>
  <w:style w:type="character" w:customStyle="1" w:styleId="citation-137">
    <w:name w:val="citation-137"/>
    <w:basedOn w:val="Paragrafoarenletra-tipolehenetsia"/>
    <w:rsid w:val="00C742C7"/>
  </w:style>
  <w:style w:type="character" w:customStyle="1" w:styleId="citation-136">
    <w:name w:val="citation-136"/>
    <w:basedOn w:val="Paragrafoarenletra-tipolehenetsia"/>
    <w:rsid w:val="00C742C7"/>
  </w:style>
  <w:style w:type="character" w:customStyle="1" w:styleId="citation-135">
    <w:name w:val="citation-135"/>
    <w:basedOn w:val="Paragrafoarenletra-tipolehenetsia"/>
    <w:rsid w:val="00C742C7"/>
  </w:style>
  <w:style w:type="character" w:customStyle="1" w:styleId="citation-134">
    <w:name w:val="citation-134"/>
    <w:basedOn w:val="Paragrafoarenletra-tipolehenetsia"/>
    <w:rsid w:val="00C742C7"/>
  </w:style>
  <w:style w:type="character" w:customStyle="1" w:styleId="citation-133">
    <w:name w:val="citation-133"/>
    <w:basedOn w:val="Paragrafoarenletra-tipolehenetsia"/>
    <w:rsid w:val="00C742C7"/>
  </w:style>
  <w:style w:type="character" w:customStyle="1" w:styleId="citation-132">
    <w:name w:val="citation-132"/>
    <w:basedOn w:val="Paragrafoarenletra-tipolehenetsia"/>
    <w:rsid w:val="00C742C7"/>
  </w:style>
  <w:style w:type="character" w:customStyle="1" w:styleId="citation-833">
    <w:name w:val="citation-833"/>
    <w:basedOn w:val="Paragrafoarenletra-tipolehenetsia"/>
    <w:rsid w:val="00C742C7"/>
  </w:style>
  <w:style w:type="character" w:customStyle="1" w:styleId="citation-832">
    <w:name w:val="citation-832"/>
    <w:basedOn w:val="Paragrafoarenletra-tipolehenetsia"/>
    <w:rsid w:val="00C742C7"/>
  </w:style>
  <w:style w:type="character" w:customStyle="1" w:styleId="citation-831">
    <w:name w:val="citation-831"/>
    <w:basedOn w:val="Paragrafoarenletra-tipolehenetsia"/>
    <w:rsid w:val="00C742C7"/>
  </w:style>
  <w:style w:type="character" w:customStyle="1" w:styleId="citation-830">
    <w:name w:val="citation-830"/>
    <w:basedOn w:val="Paragrafoarenletra-tipolehenetsia"/>
    <w:rsid w:val="00C742C7"/>
  </w:style>
  <w:style w:type="character" w:customStyle="1" w:styleId="citation-829">
    <w:name w:val="citation-829"/>
    <w:basedOn w:val="Paragrafoarenletra-tipolehenetsia"/>
    <w:rsid w:val="00C742C7"/>
  </w:style>
  <w:style w:type="character" w:customStyle="1" w:styleId="citation-828">
    <w:name w:val="citation-828"/>
    <w:basedOn w:val="Paragrafoarenletra-tipolehenetsia"/>
    <w:rsid w:val="00C742C7"/>
  </w:style>
  <w:style w:type="character" w:customStyle="1" w:styleId="citation-827">
    <w:name w:val="citation-827"/>
    <w:basedOn w:val="Paragrafoarenletra-tipolehenetsia"/>
    <w:rsid w:val="00C742C7"/>
  </w:style>
  <w:style w:type="character" w:customStyle="1" w:styleId="citation-826">
    <w:name w:val="citation-826"/>
    <w:basedOn w:val="Paragrafoarenletra-tipolehenetsia"/>
    <w:rsid w:val="00C742C7"/>
  </w:style>
  <w:style w:type="character" w:customStyle="1" w:styleId="citation-825">
    <w:name w:val="citation-825"/>
    <w:basedOn w:val="Paragrafoarenletra-tipolehenetsia"/>
    <w:rsid w:val="00C742C7"/>
  </w:style>
  <w:style w:type="character" w:customStyle="1" w:styleId="citation-824">
    <w:name w:val="citation-824"/>
    <w:basedOn w:val="Paragrafoarenletra-tipolehenetsia"/>
    <w:rsid w:val="00C742C7"/>
  </w:style>
  <w:style w:type="character" w:customStyle="1" w:styleId="citation-823">
    <w:name w:val="citation-823"/>
    <w:basedOn w:val="Paragrafoarenletra-tipolehenetsia"/>
    <w:rsid w:val="00C742C7"/>
  </w:style>
  <w:style w:type="character" w:customStyle="1" w:styleId="citation-822">
    <w:name w:val="citation-822"/>
    <w:basedOn w:val="Paragrafoarenletra-tipolehenetsia"/>
    <w:rsid w:val="00C742C7"/>
  </w:style>
  <w:style w:type="character" w:customStyle="1" w:styleId="citation-821">
    <w:name w:val="citation-821"/>
    <w:basedOn w:val="Paragrafoarenletra-tipolehenetsia"/>
    <w:rsid w:val="00C742C7"/>
  </w:style>
  <w:style w:type="character" w:customStyle="1" w:styleId="citation-820">
    <w:name w:val="citation-820"/>
    <w:basedOn w:val="Paragrafoarenletra-tipolehenetsia"/>
    <w:rsid w:val="00C742C7"/>
  </w:style>
  <w:style w:type="character" w:customStyle="1" w:styleId="citation-819">
    <w:name w:val="citation-819"/>
    <w:basedOn w:val="Paragrafoarenletra-tipolehenetsia"/>
    <w:rsid w:val="00C742C7"/>
  </w:style>
  <w:style w:type="character" w:customStyle="1" w:styleId="citation-818">
    <w:name w:val="citation-818"/>
    <w:basedOn w:val="Paragrafoarenletra-tipolehenetsia"/>
    <w:rsid w:val="00C742C7"/>
  </w:style>
  <w:style w:type="character" w:customStyle="1" w:styleId="citation-817">
    <w:name w:val="citation-817"/>
    <w:basedOn w:val="Paragrafoarenletra-tipolehenetsia"/>
    <w:rsid w:val="00C742C7"/>
  </w:style>
  <w:style w:type="character" w:customStyle="1" w:styleId="citation-816">
    <w:name w:val="citation-816"/>
    <w:basedOn w:val="Paragrafoarenletra-tipolehenetsia"/>
    <w:rsid w:val="00C742C7"/>
  </w:style>
  <w:style w:type="character" w:customStyle="1" w:styleId="citation-815">
    <w:name w:val="citation-815"/>
    <w:basedOn w:val="Paragrafoarenletra-tipolehenetsia"/>
    <w:rsid w:val="00C742C7"/>
  </w:style>
  <w:style w:type="character" w:customStyle="1" w:styleId="citation-814">
    <w:name w:val="citation-814"/>
    <w:basedOn w:val="Paragrafoarenletra-tipolehenetsia"/>
    <w:rsid w:val="00C742C7"/>
  </w:style>
  <w:style w:type="character" w:customStyle="1" w:styleId="citation-813">
    <w:name w:val="citation-813"/>
    <w:basedOn w:val="Paragrafoarenletra-tipolehenetsia"/>
    <w:rsid w:val="00C742C7"/>
  </w:style>
  <w:style w:type="character" w:customStyle="1" w:styleId="citation-812">
    <w:name w:val="citation-812"/>
    <w:basedOn w:val="Paragrafoarenletra-tipolehenetsia"/>
    <w:rsid w:val="00C742C7"/>
  </w:style>
  <w:style w:type="character" w:customStyle="1" w:styleId="citation-811">
    <w:name w:val="citation-811"/>
    <w:basedOn w:val="Paragrafoarenletra-tipolehenetsia"/>
    <w:rsid w:val="00C742C7"/>
  </w:style>
  <w:style w:type="character" w:customStyle="1" w:styleId="citation-810">
    <w:name w:val="citation-810"/>
    <w:basedOn w:val="Paragrafoarenletra-tipolehenetsia"/>
    <w:rsid w:val="00C742C7"/>
  </w:style>
  <w:style w:type="character" w:customStyle="1" w:styleId="citation-809">
    <w:name w:val="citation-809"/>
    <w:basedOn w:val="Paragrafoarenletra-tipolehenetsia"/>
    <w:rsid w:val="00C742C7"/>
  </w:style>
  <w:style w:type="character" w:customStyle="1" w:styleId="citation-808">
    <w:name w:val="citation-808"/>
    <w:basedOn w:val="Paragrafoarenletra-tipolehenetsia"/>
    <w:rsid w:val="00C742C7"/>
  </w:style>
  <w:style w:type="character" w:customStyle="1" w:styleId="citation-807">
    <w:name w:val="citation-807"/>
    <w:basedOn w:val="Paragrafoarenletra-tipolehenetsia"/>
    <w:rsid w:val="00C742C7"/>
  </w:style>
  <w:style w:type="character" w:customStyle="1" w:styleId="citation-806">
    <w:name w:val="citation-806"/>
    <w:basedOn w:val="Paragrafoarenletra-tipolehenetsia"/>
    <w:rsid w:val="00C742C7"/>
  </w:style>
  <w:style w:type="character" w:customStyle="1" w:styleId="citation-805">
    <w:name w:val="citation-805"/>
    <w:basedOn w:val="Paragrafoarenletra-tipolehenetsia"/>
    <w:rsid w:val="00C742C7"/>
  </w:style>
  <w:style w:type="character" w:customStyle="1" w:styleId="citation-804">
    <w:name w:val="citation-804"/>
    <w:basedOn w:val="Paragrafoarenletra-tipolehenetsia"/>
    <w:rsid w:val="00C742C7"/>
  </w:style>
  <w:style w:type="character" w:customStyle="1" w:styleId="citation-803">
    <w:name w:val="citation-803"/>
    <w:basedOn w:val="Paragrafoarenletra-tipolehenetsia"/>
    <w:rsid w:val="00C742C7"/>
  </w:style>
  <w:style w:type="character" w:customStyle="1" w:styleId="citation-802">
    <w:name w:val="citation-802"/>
    <w:basedOn w:val="Paragrafoarenletra-tipolehenetsia"/>
    <w:rsid w:val="00C742C7"/>
  </w:style>
  <w:style w:type="character" w:customStyle="1" w:styleId="citation-801">
    <w:name w:val="citation-801"/>
    <w:basedOn w:val="Paragrafoarenletra-tipolehenetsia"/>
    <w:rsid w:val="00C742C7"/>
  </w:style>
  <w:style w:type="character" w:customStyle="1" w:styleId="citation-800">
    <w:name w:val="citation-800"/>
    <w:basedOn w:val="Paragrafoarenletra-tipolehenetsia"/>
    <w:rsid w:val="00C742C7"/>
  </w:style>
  <w:style w:type="character" w:customStyle="1" w:styleId="citation-799">
    <w:name w:val="citation-799"/>
    <w:basedOn w:val="Paragrafoarenletra-tipolehenetsia"/>
    <w:rsid w:val="00C742C7"/>
  </w:style>
  <w:style w:type="character" w:customStyle="1" w:styleId="citation-798">
    <w:name w:val="citation-798"/>
    <w:basedOn w:val="Paragrafoarenletra-tipolehenetsia"/>
    <w:rsid w:val="00C742C7"/>
  </w:style>
  <w:style w:type="character" w:customStyle="1" w:styleId="citation-797">
    <w:name w:val="citation-797"/>
    <w:basedOn w:val="Paragrafoarenletra-tipolehenetsia"/>
    <w:rsid w:val="00C742C7"/>
  </w:style>
  <w:style w:type="character" w:customStyle="1" w:styleId="citation-796">
    <w:name w:val="citation-796"/>
    <w:basedOn w:val="Paragrafoarenletra-tipolehenetsia"/>
    <w:rsid w:val="00C742C7"/>
  </w:style>
  <w:style w:type="character" w:customStyle="1" w:styleId="citation-795">
    <w:name w:val="citation-795"/>
    <w:basedOn w:val="Paragrafoarenletra-tipolehenetsia"/>
    <w:rsid w:val="00C742C7"/>
  </w:style>
  <w:style w:type="character" w:customStyle="1" w:styleId="citation-794">
    <w:name w:val="citation-794"/>
    <w:basedOn w:val="Paragrafoarenletra-tipolehenetsia"/>
    <w:rsid w:val="00C742C7"/>
  </w:style>
  <w:style w:type="character" w:customStyle="1" w:styleId="citation-793">
    <w:name w:val="citation-793"/>
    <w:basedOn w:val="Paragrafoarenletra-tipolehenetsia"/>
    <w:rsid w:val="00C742C7"/>
  </w:style>
  <w:style w:type="character" w:customStyle="1" w:styleId="citation-792">
    <w:name w:val="citation-792"/>
    <w:basedOn w:val="Paragrafoarenletra-tipolehenetsia"/>
    <w:rsid w:val="00C742C7"/>
  </w:style>
  <w:style w:type="character" w:customStyle="1" w:styleId="citation-791">
    <w:name w:val="citation-791"/>
    <w:basedOn w:val="Paragrafoarenletra-tipolehenetsia"/>
    <w:rsid w:val="00C742C7"/>
  </w:style>
  <w:style w:type="character" w:customStyle="1" w:styleId="citation-790">
    <w:name w:val="citation-790"/>
    <w:basedOn w:val="Paragrafoarenletra-tipolehenetsia"/>
    <w:rsid w:val="00C742C7"/>
  </w:style>
  <w:style w:type="character" w:customStyle="1" w:styleId="citation-789">
    <w:name w:val="citation-789"/>
    <w:basedOn w:val="Paragrafoarenletra-tipolehenetsia"/>
    <w:rsid w:val="00C742C7"/>
  </w:style>
  <w:style w:type="character" w:customStyle="1" w:styleId="citation-788">
    <w:name w:val="citation-788"/>
    <w:basedOn w:val="Paragrafoarenletra-tipolehenetsia"/>
    <w:rsid w:val="00C742C7"/>
  </w:style>
  <w:style w:type="character" w:customStyle="1" w:styleId="citation-787">
    <w:name w:val="citation-787"/>
    <w:basedOn w:val="Paragrafoarenletra-tipolehenetsia"/>
    <w:rsid w:val="00C742C7"/>
  </w:style>
  <w:style w:type="character" w:customStyle="1" w:styleId="citation-786">
    <w:name w:val="citation-786"/>
    <w:basedOn w:val="Paragrafoarenletra-tipolehenetsia"/>
    <w:rsid w:val="00C742C7"/>
  </w:style>
  <w:style w:type="character" w:customStyle="1" w:styleId="citation-785">
    <w:name w:val="citation-785"/>
    <w:basedOn w:val="Paragrafoarenletra-tipolehenetsia"/>
    <w:rsid w:val="00C742C7"/>
  </w:style>
  <w:style w:type="character" w:customStyle="1" w:styleId="citation-784">
    <w:name w:val="citation-784"/>
    <w:basedOn w:val="Paragrafoarenletra-tipolehenetsia"/>
    <w:rsid w:val="00C742C7"/>
  </w:style>
  <w:style w:type="character" w:customStyle="1" w:styleId="citation-783">
    <w:name w:val="citation-783"/>
    <w:basedOn w:val="Paragrafoarenletra-tipolehenetsia"/>
    <w:rsid w:val="00C742C7"/>
  </w:style>
  <w:style w:type="character" w:customStyle="1" w:styleId="citation-782">
    <w:name w:val="citation-782"/>
    <w:basedOn w:val="Paragrafoarenletra-tipolehenetsia"/>
    <w:rsid w:val="00C742C7"/>
  </w:style>
  <w:style w:type="character" w:customStyle="1" w:styleId="citation-781">
    <w:name w:val="citation-781"/>
    <w:basedOn w:val="Paragrafoarenletra-tipolehenetsia"/>
    <w:rsid w:val="00C742C7"/>
  </w:style>
  <w:style w:type="character" w:customStyle="1" w:styleId="citation-780">
    <w:name w:val="citation-780"/>
    <w:basedOn w:val="Paragrafoarenletra-tipolehenetsia"/>
    <w:rsid w:val="00C742C7"/>
  </w:style>
  <w:style w:type="character" w:customStyle="1" w:styleId="citation-779">
    <w:name w:val="citation-779"/>
    <w:basedOn w:val="Paragrafoarenletra-tipolehenetsia"/>
    <w:rsid w:val="00C742C7"/>
  </w:style>
  <w:style w:type="character" w:customStyle="1" w:styleId="citation-778">
    <w:name w:val="citation-778"/>
    <w:basedOn w:val="Paragrafoarenletra-tipolehenetsia"/>
    <w:rsid w:val="00C742C7"/>
  </w:style>
  <w:style w:type="character" w:customStyle="1" w:styleId="citation-777">
    <w:name w:val="citation-777"/>
    <w:basedOn w:val="Paragrafoarenletra-tipolehenetsia"/>
    <w:rsid w:val="00C742C7"/>
  </w:style>
  <w:style w:type="character" w:customStyle="1" w:styleId="citation-776">
    <w:name w:val="citation-776"/>
    <w:basedOn w:val="Paragrafoarenletra-tipolehenetsia"/>
    <w:rsid w:val="00C742C7"/>
  </w:style>
  <w:style w:type="character" w:customStyle="1" w:styleId="citation-775">
    <w:name w:val="citation-775"/>
    <w:basedOn w:val="Paragrafoarenletra-tipolehenetsia"/>
    <w:rsid w:val="00C742C7"/>
  </w:style>
  <w:style w:type="character" w:customStyle="1" w:styleId="citation-774">
    <w:name w:val="citation-774"/>
    <w:basedOn w:val="Paragrafoarenletra-tipolehenetsia"/>
    <w:rsid w:val="00C742C7"/>
  </w:style>
  <w:style w:type="character" w:customStyle="1" w:styleId="citation-773">
    <w:name w:val="citation-773"/>
    <w:basedOn w:val="Paragrafoarenletra-tipolehenetsia"/>
    <w:rsid w:val="00C742C7"/>
  </w:style>
  <w:style w:type="character" w:customStyle="1" w:styleId="citation-772">
    <w:name w:val="citation-772"/>
    <w:basedOn w:val="Paragrafoarenletra-tipolehenetsia"/>
    <w:rsid w:val="00C742C7"/>
  </w:style>
  <w:style w:type="character" w:customStyle="1" w:styleId="citation-771">
    <w:name w:val="citation-771"/>
    <w:basedOn w:val="Paragrafoarenletra-tipolehenetsia"/>
    <w:rsid w:val="00C742C7"/>
  </w:style>
  <w:style w:type="character" w:customStyle="1" w:styleId="citation-770">
    <w:name w:val="citation-770"/>
    <w:basedOn w:val="Paragrafoarenletra-tipolehenetsia"/>
    <w:rsid w:val="00C742C7"/>
  </w:style>
  <w:style w:type="character" w:customStyle="1" w:styleId="citation-769">
    <w:name w:val="citation-769"/>
    <w:basedOn w:val="Paragrafoarenletra-tipolehenetsia"/>
    <w:rsid w:val="00C742C7"/>
  </w:style>
  <w:style w:type="character" w:customStyle="1" w:styleId="citation-768">
    <w:name w:val="citation-768"/>
    <w:basedOn w:val="Paragrafoarenletra-tipolehenetsia"/>
    <w:rsid w:val="00C742C7"/>
  </w:style>
  <w:style w:type="character" w:customStyle="1" w:styleId="citation-767">
    <w:name w:val="citation-767"/>
    <w:basedOn w:val="Paragrafoarenletra-tipolehenetsia"/>
    <w:rsid w:val="00C742C7"/>
  </w:style>
  <w:style w:type="character" w:customStyle="1" w:styleId="citation-766">
    <w:name w:val="citation-766"/>
    <w:basedOn w:val="Paragrafoarenletra-tipolehenetsia"/>
    <w:rsid w:val="00C742C7"/>
  </w:style>
  <w:style w:type="character" w:customStyle="1" w:styleId="citation-765">
    <w:name w:val="citation-765"/>
    <w:basedOn w:val="Paragrafoarenletra-tipolehenetsia"/>
    <w:rsid w:val="00C742C7"/>
  </w:style>
  <w:style w:type="character" w:customStyle="1" w:styleId="citation-764">
    <w:name w:val="citation-764"/>
    <w:basedOn w:val="Paragrafoarenletra-tipolehenetsia"/>
    <w:rsid w:val="00C742C7"/>
  </w:style>
  <w:style w:type="character" w:customStyle="1" w:styleId="citation-763">
    <w:name w:val="citation-763"/>
    <w:basedOn w:val="Paragrafoarenletra-tipolehenetsia"/>
    <w:rsid w:val="00C742C7"/>
  </w:style>
  <w:style w:type="character" w:customStyle="1" w:styleId="citation-762">
    <w:name w:val="citation-762"/>
    <w:basedOn w:val="Paragrafoarenletra-tipolehenetsia"/>
    <w:rsid w:val="00C742C7"/>
  </w:style>
  <w:style w:type="character" w:customStyle="1" w:styleId="citation-761">
    <w:name w:val="citation-761"/>
    <w:basedOn w:val="Paragrafoarenletra-tipolehenetsia"/>
    <w:rsid w:val="00C742C7"/>
  </w:style>
  <w:style w:type="character" w:customStyle="1" w:styleId="citation-760">
    <w:name w:val="citation-760"/>
    <w:basedOn w:val="Paragrafoarenletra-tipolehenetsia"/>
    <w:rsid w:val="00C742C7"/>
  </w:style>
  <w:style w:type="character" w:customStyle="1" w:styleId="citation-759">
    <w:name w:val="citation-759"/>
    <w:basedOn w:val="Paragrafoarenletra-tipolehenetsia"/>
    <w:rsid w:val="00C742C7"/>
  </w:style>
  <w:style w:type="character" w:customStyle="1" w:styleId="citation-758">
    <w:name w:val="citation-758"/>
    <w:basedOn w:val="Paragrafoarenletra-tipolehenetsia"/>
    <w:rsid w:val="00C742C7"/>
  </w:style>
  <w:style w:type="character" w:customStyle="1" w:styleId="citation-757">
    <w:name w:val="citation-757"/>
    <w:basedOn w:val="Paragrafoarenletra-tipolehenetsia"/>
    <w:rsid w:val="00C742C7"/>
  </w:style>
  <w:style w:type="character" w:customStyle="1" w:styleId="citation-756">
    <w:name w:val="citation-756"/>
    <w:basedOn w:val="Paragrafoarenletra-tipolehenetsia"/>
    <w:rsid w:val="00C742C7"/>
  </w:style>
  <w:style w:type="character" w:customStyle="1" w:styleId="citation-755">
    <w:name w:val="citation-755"/>
    <w:basedOn w:val="Paragrafoarenletra-tipolehenetsia"/>
    <w:rsid w:val="00C742C7"/>
  </w:style>
  <w:style w:type="character" w:customStyle="1" w:styleId="citation-754">
    <w:name w:val="citation-754"/>
    <w:basedOn w:val="Paragrafoarenletra-tipolehenetsia"/>
    <w:rsid w:val="00C742C7"/>
  </w:style>
  <w:style w:type="character" w:customStyle="1" w:styleId="citation-753">
    <w:name w:val="citation-753"/>
    <w:basedOn w:val="Paragrafoarenletra-tipolehenetsia"/>
    <w:rsid w:val="00C742C7"/>
  </w:style>
  <w:style w:type="character" w:customStyle="1" w:styleId="citation-752">
    <w:name w:val="citation-752"/>
    <w:basedOn w:val="Paragrafoarenletra-tipolehenetsia"/>
    <w:rsid w:val="00C742C7"/>
  </w:style>
  <w:style w:type="character" w:customStyle="1" w:styleId="citation-751">
    <w:name w:val="citation-751"/>
    <w:basedOn w:val="Paragrafoarenletra-tipolehenetsia"/>
    <w:rsid w:val="00C742C7"/>
  </w:style>
  <w:style w:type="character" w:customStyle="1" w:styleId="citation-750">
    <w:name w:val="citation-750"/>
    <w:basedOn w:val="Paragrafoarenletra-tipolehenetsia"/>
    <w:rsid w:val="00C742C7"/>
  </w:style>
  <w:style w:type="character" w:customStyle="1" w:styleId="citation-749">
    <w:name w:val="citation-749"/>
    <w:basedOn w:val="Paragrafoarenletra-tipolehenetsia"/>
    <w:rsid w:val="00C742C7"/>
  </w:style>
  <w:style w:type="character" w:customStyle="1" w:styleId="citation-748">
    <w:name w:val="citation-748"/>
    <w:basedOn w:val="Paragrafoarenletra-tipolehenetsia"/>
    <w:rsid w:val="00C742C7"/>
  </w:style>
  <w:style w:type="character" w:customStyle="1" w:styleId="citation-747">
    <w:name w:val="citation-747"/>
    <w:basedOn w:val="Paragrafoarenletra-tipolehenetsia"/>
    <w:rsid w:val="00C742C7"/>
  </w:style>
  <w:style w:type="character" w:customStyle="1" w:styleId="citation-746">
    <w:name w:val="citation-746"/>
    <w:basedOn w:val="Paragrafoarenletra-tipolehenetsia"/>
    <w:rsid w:val="00C742C7"/>
  </w:style>
  <w:style w:type="character" w:customStyle="1" w:styleId="citation-745">
    <w:name w:val="citation-745"/>
    <w:basedOn w:val="Paragrafoarenletra-tipolehenetsia"/>
    <w:rsid w:val="00C742C7"/>
  </w:style>
  <w:style w:type="character" w:customStyle="1" w:styleId="citation-744">
    <w:name w:val="citation-744"/>
    <w:basedOn w:val="Paragrafoarenletra-tipolehenetsia"/>
    <w:rsid w:val="00C742C7"/>
  </w:style>
  <w:style w:type="character" w:customStyle="1" w:styleId="citation-743">
    <w:name w:val="citation-743"/>
    <w:basedOn w:val="Paragrafoarenletra-tipolehenetsia"/>
    <w:rsid w:val="00C742C7"/>
  </w:style>
  <w:style w:type="character" w:customStyle="1" w:styleId="citation-742">
    <w:name w:val="citation-742"/>
    <w:basedOn w:val="Paragrafoarenletra-tipolehenetsia"/>
    <w:rsid w:val="00C742C7"/>
  </w:style>
  <w:style w:type="character" w:customStyle="1" w:styleId="citation-741">
    <w:name w:val="citation-741"/>
    <w:basedOn w:val="Paragrafoarenletra-tipolehenetsia"/>
    <w:rsid w:val="00C742C7"/>
  </w:style>
  <w:style w:type="character" w:customStyle="1" w:styleId="citation-740">
    <w:name w:val="citation-740"/>
    <w:basedOn w:val="Paragrafoarenletra-tipolehenetsia"/>
    <w:rsid w:val="00C742C7"/>
  </w:style>
  <w:style w:type="character" w:customStyle="1" w:styleId="citation-739">
    <w:name w:val="citation-739"/>
    <w:basedOn w:val="Paragrafoarenletra-tipolehenetsia"/>
    <w:rsid w:val="00C742C7"/>
  </w:style>
  <w:style w:type="character" w:customStyle="1" w:styleId="citation-738">
    <w:name w:val="citation-738"/>
    <w:basedOn w:val="Paragrafoarenletra-tipolehenetsia"/>
    <w:rsid w:val="00C742C7"/>
  </w:style>
  <w:style w:type="character" w:customStyle="1" w:styleId="citation-737">
    <w:name w:val="citation-737"/>
    <w:basedOn w:val="Paragrafoarenletra-tipolehenetsia"/>
    <w:rsid w:val="00C742C7"/>
  </w:style>
  <w:style w:type="character" w:customStyle="1" w:styleId="citation-736">
    <w:name w:val="citation-736"/>
    <w:basedOn w:val="Paragrafoarenletra-tipolehenetsia"/>
    <w:rsid w:val="00C742C7"/>
  </w:style>
  <w:style w:type="character" w:customStyle="1" w:styleId="citation-735">
    <w:name w:val="citation-735"/>
    <w:basedOn w:val="Paragrafoarenletra-tipolehenetsia"/>
    <w:rsid w:val="00C742C7"/>
  </w:style>
  <w:style w:type="character" w:customStyle="1" w:styleId="citation-734">
    <w:name w:val="citation-734"/>
    <w:basedOn w:val="Paragrafoarenletra-tipolehenetsia"/>
    <w:rsid w:val="00C742C7"/>
  </w:style>
  <w:style w:type="character" w:customStyle="1" w:styleId="citation-733">
    <w:name w:val="citation-733"/>
    <w:basedOn w:val="Paragrafoarenletra-tipolehenetsia"/>
    <w:rsid w:val="00C742C7"/>
  </w:style>
  <w:style w:type="character" w:customStyle="1" w:styleId="citation-732">
    <w:name w:val="citation-732"/>
    <w:basedOn w:val="Paragrafoarenletra-tipolehenetsia"/>
    <w:rsid w:val="00C742C7"/>
  </w:style>
  <w:style w:type="character" w:customStyle="1" w:styleId="citation-731">
    <w:name w:val="citation-731"/>
    <w:basedOn w:val="Paragrafoarenletra-tipolehenetsia"/>
    <w:rsid w:val="00C742C7"/>
  </w:style>
  <w:style w:type="character" w:customStyle="1" w:styleId="citation-730">
    <w:name w:val="citation-730"/>
    <w:basedOn w:val="Paragrafoarenletra-tipolehenetsia"/>
    <w:rsid w:val="00C742C7"/>
  </w:style>
  <w:style w:type="character" w:customStyle="1" w:styleId="citation-729">
    <w:name w:val="citation-729"/>
    <w:basedOn w:val="Paragrafoarenletra-tipolehenetsia"/>
    <w:rsid w:val="00C742C7"/>
  </w:style>
  <w:style w:type="character" w:customStyle="1" w:styleId="citation-728">
    <w:name w:val="citation-728"/>
    <w:basedOn w:val="Paragrafoarenletra-tipolehenetsia"/>
    <w:rsid w:val="00C742C7"/>
  </w:style>
  <w:style w:type="character" w:customStyle="1" w:styleId="citation-727">
    <w:name w:val="citation-727"/>
    <w:basedOn w:val="Paragrafoarenletra-tipolehenetsia"/>
    <w:rsid w:val="00C742C7"/>
  </w:style>
  <w:style w:type="character" w:customStyle="1" w:styleId="citation-726">
    <w:name w:val="citation-726"/>
    <w:basedOn w:val="Paragrafoarenletra-tipolehenetsia"/>
    <w:rsid w:val="00C742C7"/>
  </w:style>
  <w:style w:type="character" w:customStyle="1" w:styleId="citation-725">
    <w:name w:val="citation-725"/>
    <w:basedOn w:val="Paragrafoarenletra-tipolehenetsia"/>
    <w:rsid w:val="00C742C7"/>
  </w:style>
  <w:style w:type="character" w:customStyle="1" w:styleId="citation-724">
    <w:name w:val="citation-724"/>
    <w:basedOn w:val="Paragrafoarenletra-tipolehenetsia"/>
    <w:rsid w:val="00C742C7"/>
  </w:style>
  <w:style w:type="character" w:customStyle="1" w:styleId="citation-723">
    <w:name w:val="citation-723"/>
    <w:basedOn w:val="Paragrafoarenletra-tipolehenetsia"/>
    <w:rsid w:val="00C742C7"/>
  </w:style>
  <w:style w:type="character" w:customStyle="1" w:styleId="citation-722">
    <w:name w:val="citation-722"/>
    <w:basedOn w:val="Paragrafoarenletra-tipolehenetsia"/>
    <w:rsid w:val="00C742C7"/>
  </w:style>
  <w:style w:type="character" w:customStyle="1" w:styleId="citation-721">
    <w:name w:val="citation-721"/>
    <w:basedOn w:val="Paragrafoarenletra-tipolehenetsia"/>
    <w:rsid w:val="00C742C7"/>
  </w:style>
  <w:style w:type="character" w:customStyle="1" w:styleId="citation-720">
    <w:name w:val="citation-720"/>
    <w:basedOn w:val="Paragrafoarenletra-tipolehenetsia"/>
    <w:rsid w:val="00C742C7"/>
  </w:style>
  <w:style w:type="character" w:customStyle="1" w:styleId="citation-719">
    <w:name w:val="citation-719"/>
    <w:basedOn w:val="Paragrafoarenletra-tipolehenetsia"/>
    <w:rsid w:val="00C742C7"/>
  </w:style>
  <w:style w:type="character" w:customStyle="1" w:styleId="citation-718">
    <w:name w:val="citation-718"/>
    <w:basedOn w:val="Paragrafoarenletra-tipolehenetsia"/>
    <w:rsid w:val="00C742C7"/>
  </w:style>
  <w:style w:type="character" w:customStyle="1" w:styleId="citation-717">
    <w:name w:val="citation-717"/>
    <w:basedOn w:val="Paragrafoarenletra-tipolehenetsia"/>
    <w:rsid w:val="00C742C7"/>
  </w:style>
  <w:style w:type="character" w:customStyle="1" w:styleId="citation-716">
    <w:name w:val="citation-716"/>
    <w:basedOn w:val="Paragrafoarenletra-tipolehenetsia"/>
    <w:rsid w:val="00C742C7"/>
  </w:style>
  <w:style w:type="character" w:customStyle="1" w:styleId="citation-715">
    <w:name w:val="citation-715"/>
    <w:basedOn w:val="Paragrafoarenletra-tipolehenetsia"/>
    <w:rsid w:val="00C742C7"/>
  </w:style>
  <w:style w:type="character" w:customStyle="1" w:styleId="citation-714">
    <w:name w:val="citation-714"/>
    <w:basedOn w:val="Paragrafoarenletra-tipolehenetsia"/>
    <w:rsid w:val="00C742C7"/>
  </w:style>
  <w:style w:type="character" w:customStyle="1" w:styleId="citation-713">
    <w:name w:val="citation-713"/>
    <w:basedOn w:val="Paragrafoarenletra-tipolehenetsia"/>
    <w:rsid w:val="00C742C7"/>
  </w:style>
  <w:style w:type="character" w:customStyle="1" w:styleId="citation-712">
    <w:name w:val="citation-712"/>
    <w:basedOn w:val="Paragrafoarenletra-tipolehenetsia"/>
    <w:rsid w:val="00C742C7"/>
  </w:style>
  <w:style w:type="character" w:customStyle="1" w:styleId="citation-711">
    <w:name w:val="citation-711"/>
    <w:basedOn w:val="Paragrafoarenletra-tipolehenetsia"/>
    <w:rsid w:val="00C742C7"/>
  </w:style>
  <w:style w:type="character" w:customStyle="1" w:styleId="citation-710">
    <w:name w:val="citation-710"/>
    <w:basedOn w:val="Paragrafoarenletra-tipolehenetsia"/>
    <w:rsid w:val="00C742C7"/>
  </w:style>
  <w:style w:type="character" w:customStyle="1" w:styleId="citation-709">
    <w:name w:val="citation-709"/>
    <w:basedOn w:val="Paragrafoarenletra-tipolehenetsia"/>
    <w:rsid w:val="00C742C7"/>
  </w:style>
  <w:style w:type="character" w:customStyle="1" w:styleId="citation-708">
    <w:name w:val="citation-708"/>
    <w:basedOn w:val="Paragrafoarenletra-tipolehenetsia"/>
    <w:rsid w:val="00C742C7"/>
  </w:style>
  <w:style w:type="character" w:customStyle="1" w:styleId="citation-707">
    <w:name w:val="citation-707"/>
    <w:basedOn w:val="Paragrafoarenletra-tipolehenetsia"/>
    <w:rsid w:val="00C742C7"/>
  </w:style>
  <w:style w:type="character" w:customStyle="1" w:styleId="citation-706">
    <w:name w:val="citation-706"/>
    <w:basedOn w:val="Paragrafoarenletra-tipolehenetsia"/>
    <w:rsid w:val="00C742C7"/>
  </w:style>
  <w:style w:type="character" w:customStyle="1" w:styleId="citation-705">
    <w:name w:val="citation-705"/>
    <w:basedOn w:val="Paragrafoarenletra-tipolehenetsia"/>
    <w:rsid w:val="00C742C7"/>
  </w:style>
  <w:style w:type="character" w:customStyle="1" w:styleId="citation-704">
    <w:name w:val="citation-704"/>
    <w:basedOn w:val="Paragrafoarenletra-tipolehenetsia"/>
    <w:rsid w:val="00C742C7"/>
  </w:style>
  <w:style w:type="character" w:customStyle="1" w:styleId="citation-703">
    <w:name w:val="citation-703"/>
    <w:basedOn w:val="Paragrafoarenletra-tipolehenetsia"/>
    <w:rsid w:val="00C742C7"/>
  </w:style>
  <w:style w:type="character" w:customStyle="1" w:styleId="citation-702">
    <w:name w:val="citation-702"/>
    <w:basedOn w:val="Paragrafoarenletra-tipolehenetsia"/>
    <w:rsid w:val="00C742C7"/>
  </w:style>
  <w:style w:type="character" w:customStyle="1" w:styleId="citation-701">
    <w:name w:val="citation-701"/>
    <w:basedOn w:val="Paragrafoarenletra-tipolehenetsia"/>
    <w:rsid w:val="00C742C7"/>
  </w:style>
  <w:style w:type="character" w:customStyle="1" w:styleId="citation-700">
    <w:name w:val="citation-700"/>
    <w:basedOn w:val="Paragrafoarenletra-tipolehenetsia"/>
    <w:rsid w:val="00C742C7"/>
  </w:style>
  <w:style w:type="character" w:customStyle="1" w:styleId="citation-699">
    <w:name w:val="citation-699"/>
    <w:basedOn w:val="Paragrafoarenletra-tipolehenetsia"/>
    <w:rsid w:val="00C742C7"/>
  </w:style>
  <w:style w:type="character" w:customStyle="1" w:styleId="citation-698">
    <w:name w:val="citation-698"/>
    <w:basedOn w:val="Paragrafoarenletra-tipolehenetsia"/>
    <w:rsid w:val="00C742C7"/>
  </w:style>
  <w:style w:type="character" w:customStyle="1" w:styleId="citation-697">
    <w:name w:val="citation-697"/>
    <w:basedOn w:val="Paragrafoarenletra-tipolehenetsia"/>
    <w:rsid w:val="00C742C7"/>
  </w:style>
  <w:style w:type="character" w:customStyle="1" w:styleId="citation-696">
    <w:name w:val="citation-696"/>
    <w:basedOn w:val="Paragrafoarenletra-tipolehenetsia"/>
    <w:rsid w:val="00C742C7"/>
  </w:style>
  <w:style w:type="character" w:customStyle="1" w:styleId="citation-695">
    <w:name w:val="citation-695"/>
    <w:basedOn w:val="Paragrafoarenletra-tipolehenetsia"/>
    <w:rsid w:val="00C742C7"/>
  </w:style>
  <w:style w:type="character" w:customStyle="1" w:styleId="citation-694">
    <w:name w:val="citation-694"/>
    <w:basedOn w:val="Paragrafoarenletra-tipolehenetsia"/>
    <w:rsid w:val="00C742C7"/>
  </w:style>
  <w:style w:type="character" w:customStyle="1" w:styleId="citation-693">
    <w:name w:val="citation-693"/>
    <w:basedOn w:val="Paragrafoarenletra-tipolehenetsia"/>
    <w:rsid w:val="00C742C7"/>
  </w:style>
  <w:style w:type="character" w:customStyle="1" w:styleId="citation-692">
    <w:name w:val="citation-692"/>
    <w:basedOn w:val="Paragrafoarenletra-tipolehenetsia"/>
    <w:rsid w:val="00C742C7"/>
  </w:style>
  <w:style w:type="character" w:customStyle="1" w:styleId="citation-691">
    <w:name w:val="citation-691"/>
    <w:basedOn w:val="Paragrafoarenletra-tipolehenetsia"/>
    <w:rsid w:val="00C742C7"/>
  </w:style>
  <w:style w:type="character" w:customStyle="1" w:styleId="TarterikezKar">
    <w:name w:val="Tarterik ez Kar"/>
    <w:basedOn w:val="Paragrafoarenletra-tipolehenetsia"/>
    <w:link w:val="Tarterikez"/>
    <w:uiPriority w:val="1"/>
    <w:rsid w:val="005E4B8F"/>
  </w:style>
  <w:style w:type="paragraph" w:styleId="EA2">
    <w:name w:val="toc 2"/>
    <w:basedOn w:val="Normala"/>
    <w:next w:val="Normala"/>
    <w:autoRedefine/>
    <w:uiPriority w:val="39"/>
    <w:unhideWhenUsed/>
    <w:rsid w:val="00721D1A"/>
    <w:pPr>
      <w:spacing w:after="100" w:line="259" w:lineRule="auto"/>
      <w:ind w:left="220"/>
    </w:pPr>
    <w:rPr>
      <w:rFonts w:cs="Times New Roman"/>
      <w:lang w:val="eu-ES" w:eastAsia="eu-ES"/>
    </w:rPr>
  </w:style>
  <w:style w:type="paragraph" w:styleId="EA1">
    <w:name w:val="toc 1"/>
    <w:basedOn w:val="Normala"/>
    <w:next w:val="Normala"/>
    <w:autoRedefine/>
    <w:uiPriority w:val="39"/>
    <w:unhideWhenUsed/>
    <w:rsid w:val="00721D1A"/>
    <w:pPr>
      <w:spacing w:after="100" w:line="259" w:lineRule="auto"/>
    </w:pPr>
    <w:rPr>
      <w:rFonts w:cs="Times New Roman"/>
      <w:lang w:val="eu-ES" w:eastAsia="eu-ES"/>
    </w:rPr>
  </w:style>
  <w:style w:type="paragraph" w:styleId="EA3">
    <w:name w:val="toc 3"/>
    <w:basedOn w:val="Normala"/>
    <w:next w:val="Normala"/>
    <w:autoRedefine/>
    <w:uiPriority w:val="39"/>
    <w:unhideWhenUsed/>
    <w:rsid w:val="00721D1A"/>
    <w:pPr>
      <w:spacing w:after="100" w:line="259" w:lineRule="auto"/>
      <w:ind w:left="440"/>
    </w:pPr>
    <w:rPr>
      <w:rFonts w:cs="Times New Roman"/>
      <w:lang w:val="eu-ES" w:eastAsia="eu-ES"/>
    </w:rPr>
  </w:style>
  <w:style w:type="table" w:styleId="5sareta-taulailuna-1enfasia">
    <w:name w:val="Grid Table 5 Dark Accent 1"/>
    <w:basedOn w:val="Taulanormala"/>
    <w:uiPriority w:val="50"/>
    <w:rsid w:val="00B0167A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109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96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7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5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83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Urratsez-urratseko motorren funtzionamendua, driverren erregulazioa eta DC-DC erregulatzaileen parametrizazioa nola egin behar den aztertzeaz gain, estainatze-teknika praktikoekin osatu</Abstract>
  <CompanyAddress/>
  <CompanyPhone/>
  <CompanyFax/>
  <CompanyEmail/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026C5034DEF31469D687DC74110F0C4" ma:contentTypeVersion="18" ma:contentTypeDescription="Create a new document." ma:contentTypeScope="" ma:versionID="9749a2b4cca231bc632c3989b365264d">
  <xsd:schema xmlns:xsd="http://www.w3.org/2001/XMLSchema" xmlns:xs="http://www.w3.org/2001/XMLSchema" xmlns:p="http://schemas.microsoft.com/office/2006/metadata/properties" xmlns:ns2="fab0e02d-7b70-4413-b572-d44f1292ffc6" xmlns:ns3="328b14d6-6e2c-4870-bd3d-20a4f0e49c9e" targetNamespace="http://schemas.microsoft.com/office/2006/metadata/properties" ma:root="true" ma:fieldsID="ce32c62b3fb0868ee579d14af5c7af3f" ns2:_="" ns3:_="">
    <xsd:import namespace="fab0e02d-7b70-4413-b572-d44f1292ffc6"/>
    <xsd:import namespace="328b14d6-6e2c-4870-bd3d-20a4f0e49c9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b0e02d-7b70-4413-b572-d44f1292ffc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8748ed3-a044-4069-afca-14a5a74919a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8b14d6-6e2c-4870-bd3d-20a4f0e49c9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484c96b-0302-40db-b824-a3a76ee72efe}" ma:internalName="TaxCatchAll" ma:showField="CatchAllData" ma:web="328b14d6-6e2c-4870-bd3d-20a4f0e49c9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ab0e02d-7b70-4413-b572-d44f1292ffc6">
      <Terms xmlns="http://schemas.microsoft.com/office/infopath/2007/PartnerControls"/>
    </lcf76f155ced4ddcb4097134ff3c332f>
    <TaxCatchAll xmlns="328b14d6-6e2c-4870-bd3d-20a4f0e49c9e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0995C42B-E467-4E43-806D-9F32CF661DF6}"/>
</file>

<file path=customXml/itemProps3.xml><?xml version="1.0" encoding="utf-8"?>
<ds:datastoreItem xmlns:ds="http://schemas.openxmlformats.org/officeDocument/2006/customXml" ds:itemID="{1F5BBACA-C442-4ED8-85FB-680A99FEABF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6E66221-0E29-4D90-90E4-E90D51F99993}">
  <ds:schemaRefs>
    <ds:schemaRef ds:uri="http://schemas.microsoft.com/office/2006/metadata/properties"/>
    <ds:schemaRef ds:uri="http://schemas.microsoft.com/office/infopath/2007/PartnerControls"/>
    <ds:schemaRef ds:uri="fab0e02d-7b70-4413-b572-d44f1292ffc6"/>
    <ds:schemaRef ds:uri="328b14d6-6e2c-4870-bd3d-20a4f0e49c9e"/>
  </ds:schemaRefs>
</ds:datastoreItem>
</file>

<file path=customXml/itemProps5.xml><?xml version="1.0" encoding="utf-8"?>
<ds:datastoreItem xmlns:ds="http://schemas.openxmlformats.org/officeDocument/2006/customXml" ds:itemID="{D924942D-29FF-4C95-868C-37022874D9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3</Pages>
  <Words>128</Words>
  <Characters>733</Characters>
  <Application>Microsoft Office Word</Application>
  <DocSecurity>0</DocSecurity>
  <Lines>6</Lines>
  <Paragraphs>1</Paragraphs>
  <ScaleCrop>false</ScaleCrop>
  <HeadingPairs>
    <vt:vector size="4" baseType="variant">
      <vt:variant>
        <vt:lpstr>Titulua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LCAMP robotaren muntaketa elektronikoa: Osagaien soldadura, motorren driver-en erregulazioa eta DC-DC bihurgailuak</vt:lpstr>
      <vt:lpstr/>
    </vt:vector>
  </TitlesOfParts>
  <Manager/>
  <Company/>
  <LinksUpToDate>false</LinksUpToDate>
  <CharactersWithSpaces>860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LCAMP robotaren muntaketa elektronikoa: Osagaien soldadura, motorren driver-en erregulazioa eta DC-DC bihurgailuak</dc:title>
  <dc:subject>Osagaien soldadura, motorren driver-en erregulazioa eta DC-DC bihurgailuak</dc:subject>
  <dc:creator>Ane Albisua – Miguel Altuna LHII</dc:creator>
  <cp:keywords/>
  <dc:description>generated by python-docx</dc:description>
  <cp:lastModifiedBy>Ane Albisua</cp:lastModifiedBy>
  <cp:revision>8</cp:revision>
  <dcterms:created xsi:type="dcterms:W3CDTF">2025-07-03T06:50:00Z</dcterms:created>
  <dcterms:modified xsi:type="dcterms:W3CDTF">2025-07-03T07:18:00Z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0x010100B026C5034DEF31469D687DC74110F0C4</vt:lpwstr>
  </property>
  <property fmtid="{D5CDD505-2E9C-101B-9397-08002B2CF9AE}" pid="3" name="MediaServiceImageTags">
    <vt:lpwstr/>
  </property>
</Properties>
</file>